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0EA9E" w14:textId="77777777" w:rsidR="00716BD3" w:rsidRPr="00892989" w:rsidRDefault="007A2269">
      <w:pPr>
        <w:pStyle w:val="aa"/>
        <w:rPr>
          <w:rFonts w:ascii="微软雅黑" w:eastAsia="微软雅黑" w:hAnsi="微软雅黑"/>
          <w:lang w:eastAsia="zh-CN"/>
        </w:rPr>
      </w:pPr>
      <w:r w:rsidRPr="00892989">
        <w:rPr>
          <w:rFonts w:ascii="微软雅黑" w:eastAsia="微软雅黑" w:hAnsi="微软雅黑"/>
          <w:lang w:eastAsia="zh-CN"/>
        </w:rPr>
        <w:t>数据库设计说明书</w:t>
      </w:r>
      <w:r w:rsidRPr="00892989">
        <w:rPr>
          <w:rFonts w:ascii="微软雅黑" w:eastAsia="微软雅黑" w:hAnsi="微软雅黑"/>
          <w:lang w:eastAsia="zh-CN"/>
        </w:rPr>
        <w:t xml:space="preserve"> - </w:t>
      </w:r>
      <w:r w:rsidRPr="00892989">
        <w:rPr>
          <w:rFonts w:ascii="微软雅黑" w:eastAsia="微软雅黑" w:hAnsi="微软雅黑"/>
          <w:lang w:eastAsia="zh-CN"/>
        </w:rPr>
        <w:t>订单系统</w:t>
      </w:r>
    </w:p>
    <w:p w14:paraId="71156D10" w14:textId="77777777" w:rsidR="00716BD3" w:rsidRPr="00892989" w:rsidRDefault="007A2269">
      <w:pPr>
        <w:rPr>
          <w:rFonts w:ascii="微软雅黑" w:eastAsia="微软雅黑" w:hAnsi="微软雅黑"/>
          <w:lang w:eastAsia="zh-CN"/>
        </w:rPr>
      </w:pPr>
      <w:r w:rsidRPr="00892989">
        <w:rPr>
          <w:rFonts w:ascii="微软雅黑" w:eastAsia="微软雅黑" w:hAnsi="微软雅黑"/>
          <w:lang w:eastAsia="zh-CN"/>
        </w:rPr>
        <w:t>数据库设计说明书</w:t>
      </w:r>
    </w:p>
    <w:p w14:paraId="5E05EB75" w14:textId="77777777" w:rsidR="00716BD3" w:rsidRPr="00892989" w:rsidRDefault="007A2269">
      <w:pPr>
        <w:rPr>
          <w:rFonts w:ascii="微软雅黑" w:eastAsia="微软雅黑" w:hAnsi="微软雅黑"/>
          <w:lang w:eastAsia="zh-CN"/>
        </w:rPr>
      </w:pPr>
      <w:r w:rsidRPr="00892989">
        <w:rPr>
          <w:rFonts w:ascii="微软雅黑" w:eastAsia="微软雅黑" w:hAnsi="微软雅黑"/>
          <w:lang w:eastAsia="zh-CN"/>
        </w:rPr>
        <w:t>系统：订单管理系统</w:t>
      </w:r>
    </w:p>
    <w:p w14:paraId="2426D008" w14:textId="77777777" w:rsidR="00716BD3" w:rsidRPr="00892989" w:rsidRDefault="007A2269">
      <w:pPr>
        <w:rPr>
          <w:rFonts w:ascii="微软雅黑" w:eastAsia="微软雅黑" w:hAnsi="微软雅黑"/>
          <w:lang w:eastAsia="zh-CN"/>
        </w:rPr>
      </w:pPr>
      <w:r w:rsidRPr="00892989">
        <w:rPr>
          <w:rFonts w:ascii="微软雅黑" w:eastAsia="微软雅黑" w:hAnsi="微软雅黑"/>
          <w:lang w:eastAsia="zh-CN"/>
        </w:rPr>
        <w:t>数据库：</w:t>
      </w:r>
      <w:r w:rsidRPr="00892989">
        <w:rPr>
          <w:rFonts w:ascii="微软雅黑" w:eastAsia="微软雅黑" w:hAnsi="微软雅黑"/>
          <w:lang w:eastAsia="zh-CN"/>
        </w:rPr>
        <w:t>MySQL 8.0</w:t>
      </w:r>
    </w:p>
    <w:p w14:paraId="0007854C" w14:textId="77777777" w:rsidR="00716BD3" w:rsidRPr="00892989" w:rsidRDefault="00716BD3">
      <w:pPr>
        <w:rPr>
          <w:rFonts w:ascii="微软雅黑" w:eastAsia="微软雅黑" w:hAnsi="微软雅黑"/>
          <w:lang w:eastAsia="zh-CN"/>
        </w:rPr>
      </w:pPr>
    </w:p>
    <w:p w14:paraId="3B91658A" w14:textId="77777777" w:rsidR="00716BD3" w:rsidRPr="00892989" w:rsidRDefault="007A2269">
      <w:pPr>
        <w:rPr>
          <w:rFonts w:ascii="微软雅黑" w:eastAsia="微软雅黑" w:hAnsi="微软雅黑"/>
          <w:lang w:eastAsia="zh-CN"/>
        </w:rPr>
      </w:pPr>
      <w:r w:rsidRPr="00892989">
        <w:rPr>
          <w:rFonts w:ascii="微软雅黑" w:eastAsia="微软雅黑" w:hAnsi="微软雅黑"/>
          <w:lang w:eastAsia="zh-CN"/>
        </w:rPr>
        <w:t xml:space="preserve">1. </w:t>
      </w:r>
      <w:r w:rsidRPr="00892989">
        <w:rPr>
          <w:rFonts w:ascii="微软雅黑" w:eastAsia="微软雅黑" w:hAnsi="微软雅黑"/>
          <w:lang w:eastAsia="zh-CN"/>
        </w:rPr>
        <w:t>数据库概览</w:t>
      </w:r>
    </w:p>
    <w:p w14:paraId="53F12A10" w14:textId="77777777" w:rsidR="00716BD3" w:rsidRPr="00892989" w:rsidRDefault="007A2269">
      <w:pPr>
        <w:rPr>
          <w:rFonts w:ascii="微软雅黑" w:eastAsia="微软雅黑" w:hAnsi="微软雅黑"/>
          <w:lang w:eastAsia="zh-CN"/>
        </w:rPr>
      </w:pPr>
      <w:r w:rsidRPr="00892989">
        <w:rPr>
          <w:rFonts w:ascii="微软雅黑" w:eastAsia="微软雅黑" w:hAnsi="微软雅黑"/>
          <w:lang w:eastAsia="zh-CN"/>
        </w:rPr>
        <w:t>共包含</w:t>
      </w:r>
      <w:r w:rsidRPr="00892989">
        <w:rPr>
          <w:rFonts w:ascii="微软雅黑" w:eastAsia="微软雅黑" w:hAnsi="微软雅黑"/>
          <w:lang w:eastAsia="zh-CN"/>
        </w:rPr>
        <w:t>12</w:t>
      </w:r>
      <w:r w:rsidRPr="00892989">
        <w:rPr>
          <w:rFonts w:ascii="微软雅黑" w:eastAsia="微软雅黑" w:hAnsi="微软雅黑"/>
          <w:lang w:eastAsia="zh-CN"/>
        </w:rPr>
        <w:t>张核心表，分为用户域、商品域、订单域三个领域。</w:t>
      </w:r>
    </w:p>
    <w:p w14:paraId="65E78180" w14:textId="77777777" w:rsidR="00716BD3" w:rsidRPr="00892989" w:rsidRDefault="00716BD3">
      <w:pPr>
        <w:rPr>
          <w:rFonts w:ascii="微软雅黑" w:eastAsia="微软雅黑" w:hAnsi="微软雅黑"/>
          <w:lang w:eastAsia="zh-CN"/>
        </w:rPr>
      </w:pPr>
    </w:p>
    <w:p w14:paraId="7D5FF598" w14:textId="77777777" w:rsidR="00716BD3" w:rsidRPr="00892989" w:rsidRDefault="007A2269">
      <w:pPr>
        <w:rPr>
          <w:rFonts w:ascii="微软雅黑" w:eastAsia="微软雅黑" w:hAnsi="微软雅黑"/>
        </w:rPr>
      </w:pPr>
      <w:r w:rsidRPr="00892989">
        <w:rPr>
          <w:rFonts w:ascii="微软雅黑" w:eastAsia="微软雅黑" w:hAnsi="微软雅黑"/>
        </w:rPr>
        <w:t xml:space="preserve">2. </w:t>
      </w:r>
      <w:r w:rsidRPr="00892989">
        <w:rPr>
          <w:rFonts w:ascii="微软雅黑" w:eastAsia="微软雅黑" w:hAnsi="微软雅黑"/>
        </w:rPr>
        <w:t>核心表结构</w:t>
      </w:r>
    </w:p>
    <w:p w14:paraId="655DD036" w14:textId="77777777" w:rsidR="00716BD3" w:rsidRPr="00892989" w:rsidRDefault="00716BD3">
      <w:pPr>
        <w:rPr>
          <w:rFonts w:ascii="微软雅黑" w:eastAsia="微软雅黑" w:hAnsi="微软雅黑"/>
        </w:rPr>
      </w:pPr>
    </w:p>
    <w:p w14:paraId="5B099B88" w14:textId="77777777" w:rsidR="00716BD3" w:rsidRPr="00892989" w:rsidRDefault="007A2269">
      <w:pPr>
        <w:rPr>
          <w:rFonts w:ascii="微软雅黑" w:eastAsia="微软雅黑" w:hAnsi="微软雅黑"/>
        </w:rPr>
      </w:pPr>
      <w:r w:rsidRPr="00892989">
        <w:rPr>
          <w:rFonts w:ascii="微软雅黑" w:eastAsia="微软雅黑" w:hAnsi="微软雅黑"/>
        </w:rPr>
        <w:t>2.1 orders</w:t>
      </w:r>
      <w:r w:rsidRPr="00892989">
        <w:rPr>
          <w:rFonts w:ascii="微软雅黑" w:eastAsia="微软雅黑" w:hAnsi="微软雅黑"/>
        </w:rPr>
        <w:t>表</w:t>
      </w:r>
    </w:p>
    <w:p w14:paraId="1AA08A2C" w14:textId="77777777" w:rsidR="00716BD3" w:rsidRPr="00892989" w:rsidRDefault="007A2269">
      <w:pPr>
        <w:rPr>
          <w:rFonts w:ascii="微软雅黑" w:eastAsia="微软雅黑" w:hAnsi="微软雅黑"/>
        </w:rPr>
      </w:pPr>
      <w:r w:rsidRPr="00892989">
        <w:rPr>
          <w:rFonts w:ascii="微软雅黑" w:eastAsia="微软雅黑" w:hAnsi="微软雅黑"/>
        </w:rPr>
        <w:t xml:space="preserve">- order_id: BIGINT, PK, </w:t>
      </w:r>
      <w:r w:rsidRPr="00892989">
        <w:rPr>
          <w:rFonts w:ascii="微软雅黑" w:eastAsia="微软雅黑" w:hAnsi="微软雅黑"/>
        </w:rPr>
        <w:t>自增</w:t>
      </w:r>
    </w:p>
    <w:p w14:paraId="1BE184B1" w14:textId="77777777" w:rsidR="00716BD3" w:rsidRPr="00892989" w:rsidRDefault="007A2269">
      <w:pPr>
        <w:rPr>
          <w:rFonts w:ascii="微软雅黑" w:eastAsia="微软雅黑" w:hAnsi="微软雅黑"/>
        </w:rPr>
      </w:pPr>
      <w:r w:rsidRPr="00892989">
        <w:rPr>
          <w:rFonts w:ascii="微软雅黑" w:eastAsia="微软雅黑" w:hAnsi="微软雅黑"/>
        </w:rPr>
        <w:t>- user_id: BIGINT, FK(users.id)</w:t>
      </w:r>
    </w:p>
    <w:p w14:paraId="35AC3173" w14:textId="77777777" w:rsidR="00716BD3" w:rsidRPr="00892989" w:rsidRDefault="007A2269">
      <w:pPr>
        <w:rPr>
          <w:rFonts w:ascii="微软雅黑" w:eastAsia="微软雅黑" w:hAnsi="微软雅黑"/>
        </w:rPr>
      </w:pPr>
      <w:r w:rsidRPr="00892989">
        <w:rPr>
          <w:rFonts w:ascii="微软雅黑" w:eastAsia="微软雅黑" w:hAnsi="微软雅黑"/>
        </w:rPr>
        <w:t>- total_amount: DECIMAL(10,2)</w:t>
      </w:r>
    </w:p>
    <w:p w14:paraId="29F1D6A1" w14:textId="77777777" w:rsidR="00716BD3" w:rsidRPr="00892989" w:rsidRDefault="007A2269">
      <w:pPr>
        <w:rPr>
          <w:rFonts w:ascii="微软雅黑" w:eastAsia="微软雅黑" w:hAnsi="微软雅黑"/>
        </w:rPr>
      </w:pPr>
      <w:r w:rsidRPr="00892989">
        <w:rPr>
          <w:rFonts w:ascii="微软雅黑" w:eastAsia="微软雅黑" w:hAnsi="微软雅黑"/>
        </w:rPr>
        <w:t xml:space="preserve">- status: </w:t>
      </w:r>
      <w:r w:rsidRPr="00892989">
        <w:rPr>
          <w:rFonts w:ascii="微软雅黑" w:eastAsia="微软雅黑" w:hAnsi="微软雅黑"/>
        </w:rPr>
        <w:t>ENUM('pending','paid','shipped','done','cancelled')</w:t>
      </w:r>
    </w:p>
    <w:p w14:paraId="3DC3ADC3" w14:textId="77777777" w:rsidR="00716BD3" w:rsidRPr="00892989" w:rsidRDefault="007A2269">
      <w:pPr>
        <w:rPr>
          <w:rFonts w:ascii="微软雅黑" w:eastAsia="微软雅黑" w:hAnsi="微软雅黑"/>
        </w:rPr>
      </w:pPr>
      <w:r w:rsidRPr="00892989">
        <w:rPr>
          <w:rFonts w:ascii="微软雅黑" w:eastAsia="微软雅黑" w:hAnsi="微软雅黑"/>
        </w:rPr>
        <w:t>- created_at: DATETIME</w:t>
      </w:r>
    </w:p>
    <w:p w14:paraId="16EDF26D" w14:textId="77777777" w:rsidR="00716BD3" w:rsidRPr="00892989" w:rsidRDefault="00716BD3">
      <w:pPr>
        <w:rPr>
          <w:rFonts w:ascii="微软雅黑" w:eastAsia="微软雅黑" w:hAnsi="微软雅黑"/>
        </w:rPr>
      </w:pPr>
    </w:p>
    <w:p w14:paraId="4179F83E" w14:textId="77777777" w:rsidR="00716BD3" w:rsidRPr="00892989" w:rsidRDefault="007A2269">
      <w:pPr>
        <w:rPr>
          <w:rFonts w:ascii="微软雅黑" w:eastAsia="微软雅黑" w:hAnsi="微软雅黑"/>
        </w:rPr>
      </w:pPr>
      <w:r w:rsidRPr="00892989">
        <w:rPr>
          <w:rFonts w:ascii="微软雅黑" w:eastAsia="微软雅黑" w:hAnsi="微软雅黑"/>
        </w:rPr>
        <w:t>2.2 order_items</w:t>
      </w:r>
      <w:r w:rsidRPr="00892989">
        <w:rPr>
          <w:rFonts w:ascii="微软雅黑" w:eastAsia="微软雅黑" w:hAnsi="微软雅黑"/>
        </w:rPr>
        <w:t>表</w:t>
      </w:r>
    </w:p>
    <w:p w14:paraId="7F3548A6" w14:textId="77777777" w:rsidR="00716BD3" w:rsidRPr="00892989" w:rsidRDefault="007A2269">
      <w:pPr>
        <w:rPr>
          <w:rFonts w:ascii="微软雅黑" w:eastAsia="微软雅黑" w:hAnsi="微软雅黑"/>
        </w:rPr>
      </w:pPr>
      <w:r w:rsidRPr="00892989">
        <w:rPr>
          <w:rFonts w:ascii="微软雅黑" w:eastAsia="微软雅黑" w:hAnsi="微软雅黑"/>
        </w:rPr>
        <w:t>- item_id: BIGINT, PK</w:t>
      </w:r>
    </w:p>
    <w:p w14:paraId="3A30F840" w14:textId="77777777" w:rsidR="00716BD3" w:rsidRPr="00892989" w:rsidRDefault="007A2269">
      <w:pPr>
        <w:rPr>
          <w:rFonts w:ascii="微软雅黑" w:eastAsia="微软雅黑" w:hAnsi="微软雅黑"/>
        </w:rPr>
      </w:pPr>
      <w:r w:rsidRPr="00892989">
        <w:rPr>
          <w:rFonts w:ascii="微软雅黑" w:eastAsia="微软雅黑" w:hAnsi="微软雅黑"/>
        </w:rPr>
        <w:lastRenderedPageBreak/>
        <w:t>- order_id: BIGINT, FK</w:t>
      </w:r>
    </w:p>
    <w:p w14:paraId="03B0711E" w14:textId="77777777" w:rsidR="00716BD3" w:rsidRPr="00892989" w:rsidRDefault="007A2269">
      <w:pPr>
        <w:rPr>
          <w:rFonts w:ascii="微软雅黑" w:eastAsia="微软雅黑" w:hAnsi="微软雅黑"/>
        </w:rPr>
      </w:pPr>
      <w:r w:rsidRPr="00892989">
        <w:rPr>
          <w:rFonts w:ascii="微软雅黑" w:eastAsia="微软雅黑" w:hAnsi="微软雅黑"/>
        </w:rPr>
        <w:t>- product_id: BIGINT, FK</w:t>
      </w:r>
    </w:p>
    <w:p w14:paraId="22F0326A" w14:textId="77777777" w:rsidR="00716BD3" w:rsidRPr="00892989" w:rsidRDefault="007A2269">
      <w:pPr>
        <w:rPr>
          <w:rFonts w:ascii="微软雅黑" w:eastAsia="微软雅黑" w:hAnsi="微软雅黑"/>
        </w:rPr>
      </w:pPr>
      <w:r w:rsidRPr="00892989">
        <w:rPr>
          <w:rFonts w:ascii="微软雅黑" w:eastAsia="微软雅黑" w:hAnsi="微软雅黑"/>
        </w:rPr>
        <w:t>- qty: INT</w:t>
      </w:r>
    </w:p>
    <w:p w14:paraId="73CACDEB" w14:textId="77777777" w:rsidR="00716BD3" w:rsidRPr="00892989" w:rsidRDefault="007A2269">
      <w:pPr>
        <w:rPr>
          <w:rFonts w:ascii="微软雅黑" w:eastAsia="微软雅黑" w:hAnsi="微软雅黑"/>
        </w:rPr>
      </w:pPr>
      <w:r w:rsidRPr="00892989">
        <w:rPr>
          <w:rFonts w:ascii="微软雅黑" w:eastAsia="微软雅黑" w:hAnsi="微软雅黑"/>
        </w:rPr>
        <w:t>- unit_price: DECIMAL(10,2)</w:t>
      </w:r>
    </w:p>
    <w:sectPr w:rsidR="00716BD3" w:rsidRPr="0089298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C1FDA" w14:textId="77777777" w:rsidR="007A2269" w:rsidRDefault="007A2269" w:rsidP="00892989">
      <w:pPr>
        <w:spacing w:after="0" w:line="240" w:lineRule="auto"/>
      </w:pPr>
      <w:r>
        <w:separator/>
      </w:r>
    </w:p>
  </w:endnote>
  <w:endnote w:type="continuationSeparator" w:id="0">
    <w:p w14:paraId="34E49080" w14:textId="77777777" w:rsidR="007A2269" w:rsidRDefault="007A2269" w:rsidP="00892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AB408" w14:textId="77777777" w:rsidR="007A2269" w:rsidRDefault="007A2269" w:rsidP="00892989">
      <w:pPr>
        <w:spacing w:after="0" w:line="240" w:lineRule="auto"/>
      </w:pPr>
      <w:r>
        <w:separator/>
      </w:r>
    </w:p>
  </w:footnote>
  <w:footnote w:type="continuationSeparator" w:id="0">
    <w:p w14:paraId="000BFCDA" w14:textId="77777777" w:rsidR="007A2269" w:rsidRDefault="007A2269" w:rsidP="008929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716BD3"/>
    <w:rsid w:val="007A2269"/>
    <w:rsid w:val="00892989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550DBF0"/>
  <w14:defaultImageDpi w14:val="300"/>
  <w15:docId w15:val="{0ECB43E5-F5AE-41FC-95AA-327D888A1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gongsiyi</cp:lastModifiedBy>
  <cp:revision>2</cp:revision>
  <dcterms:created xsi:type="dcterms:W3CDTF">2013-12-23T23:15:00Z</dcterms:created>
  <dcterms:modified xsi:type="dcterms:W3CDTF">2026-07-07T02:41:00Z</dcterms:modified>
  <cp:category/>
</cp:coreProperties>
</file>