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23F48E" w14:textId="75678D10" w:rsidR="00AD21DB" w:rsidRPr="009410DF" w:rsidRDefault="009E5171">
      <w:pPr>
        <w:pStyle w:val="aa"/>
        <w:rPr>
          <w:rFonts w:ascii="微软雅黑" w:eastAsia="微软雅黑" w:hAnsi="微软雅黑"/>
          <w:lang w:eastAsia="zh-CN"/>
        </w:rPr>
      </w:pPr>
      <w:r w:rsidRPr="009410DF">
        <w:rPr>
          <w:rFonts w:ascii="微软雅黑" w:eastAsia="微软雅黑" w:hAnsi="微软雅黑"/>
          <w:lang w:eastAsia="zh-CN"/>
        </w:rPr>
        <w:t>张</w:t>
      </w:r>
      <w:r w:rsidR="00B41118">
        <w:rPr>
          <w:rFonts w:ascii="微软雅黑" w:eastAsia="微软雅黑" w:hAnsi="微软雅黑" w:hint="eastAsia"/>
          <w:lang w:eastAsia="zh-CN"/>
        </w:rPr>
        <w:t>三</w:t>
      </w:r>
      <w:r w:rsidRPr="009410DF">
        <w:rPr>
          <w:rFonts w:ascii="微软雅黑" w:eastAsia="微软雅黑" w:hAnsi="微软雅黑"/>
          <w:lang w:eastAsia="zh-CN"/>
        </w:rPr>
        <w:t xml:space="preserve"> - 软件工程师简历 2024</w:t>
      </w:r>
    </w:p>
    <w:p w14:paraId="5669AAF9" w14:textId="77777777" w:rsidR="00AD21DB" w:rsidRPr="009410DF" w:rsidRDefault="009E5171">
      <w:pPr>
        <w:rPr>
          <w:rFonts w:ascii="微软雅黑" w:eastAsia="微软雅黑" w:hAnsi="微软雅黑"/>
          <w:lang w:eastAsia="zh-CN"/>
        </w:rPr>
      </w:pPr>
      <w:r w:rsidRPr="009410DF">
        <w:rPr>
          <w:rFonts w:ascii="微软雅黑" w:eastAsia="微软雅黑" w:hAnsi="微软雅黑"/>
          <w:lang w:eastAsia="zh-CN"/>
        </w:rPr>
        <w:t>个人简介</w:t>
      </w:r>
    </w:p>
    <w:p w14:paraId="2ED105EC" w14:textId="0B980091" w:rsidR="00AD21DB" w:rsidRPr="009410DF" w:rsidRDefault="009E5171">
      <w:pPr>
        <w:rPr>
          <w:rFonts w:ascii="微软雅黑" w:eastAsia="微软雅黑" w:hAnsi="微软雅黑"/>
        </w:rPr>
      </w:pPr>
      <w:proofErr w:type="spellStart"/>
      <w:r w:rsidRPr="009410DF">
        <w:rPr>
          <w:rFonts w:ascii="微软雅黑" w:eastAsia="微软雅黑" w:hAnsi="微软雅黑"/>
        </w:rPr>
        <w:t>姓名：张</w:t>
      </w:r>
      <w:proofErr w:type="spellEnd"/>
      <w:r w:rsidR="00B41118">
        <w:rPr>
          <w:rFonts w:ascii="微软雅黑" w:eastAsia="微软雅黑" w:hAnsi="微软雅黑" w:hint="eastAsia"/>
          <w:lang w:eastAsia="zh-CN"/>
        </w:rPr>
        <w:t>三</w:t>
      </w:r>
    </w:p>
    <w:p w14:paraId="23DD050E" w14:textId="67B063C6" w:rsidR="00AD21DB" w:rsidRPr="009410DF" w:rsidRDefault="009E5171">
      <w:pPr>
        <w:rPr>
          <w:rFonts w:ascii="微软雅黑" w:eastAsia="微软雅黑" w:hAnsi="微软雅黑"/>
        </w:rPr>
      </w:pPr>
      <w:r w:rsidRPr="009410DF">
        <w:rPr>
          <w:rFonts w:ascii="微软雅黑" w:eastAsia="微软雅黑" w:hAnsi="微软雅黑"/>
        </w:rPr>
        <w:t>邮箱：zhang</w:t>
      </w:r>
      <w:r w:rsidR="00B41118">
        <w:rPr>
          <w:rFonts w:ascii="微软雅黑" w:eastAsia="微软雅黑" w:hAnsi="微软雅黑" w:hint="eastAsia"/>
          <w:lang w:eastAsia="zh-CN"/>
        </w:rPr>
        <w:t>san</w:t>
      </w:r>
      <w:r w:rsidRPr="009410DF">
        <w:rPr>
          <w:rFonts w:ascii="微软雅黑" w:eastAsia="微软雅黑" w:hAnsi="微软雅黑"/>
        </w:rPr>
        <w:t>@email.com</w:t>
      </w:r>
    </w:p>
    <w:p w14:paraId="7117A726" w14:textId="77777777" w:rsidR="00AD21DB" w:rsidRPr="009410DF" w:rsidRDefault="009E5171">
      <w:pPr>
        <w:rPr>
          <w:rFonts w:ascii="微软雅黑" w:eastAsia="微软雅黑" w:hAnsi="微软雅黑"/>
          <w:lang w:eastAsia="zh-CN"/>
        </w:rPr>
      </w:pPr>
      <w:r w:rsidRPr="009410DF">
        <w:rPr>
          <w:rFonts w:ascii="微软雅黑" w:eastAsia="微软雅黑" w:hAnsi="微软雅黑"/>
          <w:lang w:eastAsia="zh-CN"/>
        </w:rPr>
        <w:t>电话：13800001111</w:t>
      </w:r>
    </w:p>
    <w:p w14:paraId="33745E6F" w14:textId="77777777" w:rsidR="00AD21DB" w:rsidRPr="009410DF" w:rsidRDefault="009E5171">
      <w:pPr>
        <w:rPr>
          <w:rFonts w:ascii="微软雅黑" w:eastAsia="微软雅黑" w:hAnsi="微软雅黑"/>
          <w:lang w:eastAsia="zh-CN"/>
        </w:rPr>
      </w:pPr>
      <w:r w:rsidRPr="009410DF">
        <w:rPr>
          <w:rFonts w:ascii="微软雅黑" w:eastAsia="微软雅黑" w:hAnsi="微软雅黑"/>
          <w:lang w:eastAsia="zh-CN"/>
        </w:rPr>
        <w:t>求职意向：高级软件工程师</w:t>
      </w:r>
    </w:p>
    <w:p w14:paraId="12578518" w14:textId="77777777" w:rsidR="00AD21DB" w:rsidRPr="009410DF" w:rsidRDefault="00AD21DB">
      <w:pPr>
        <w:rPr>
          <w:rFonts w:ascii="微软雅黑" w:eastAsia="微软雅黑" w:hAnsi="微软雅黑"/>
          <w:lang w:eastAsia="zh-CN"/>
        </w:rPr>
      </w:pPr>
    </w:p>
    <w:p w14:paraId="4299A91C" w14:textId="77777777" w:rsidR="00AD21DB" w:rsidRPr="009410DF" w:rsidRDefault="009E5171">
      <w:pPr>
        <w:rPr>
          <w:rFonts w:ascii="微软雅黑" w:eastAsia="微软雅黑" w:hAnsi="微软雅黑"/>
          <w:lang w:eastAsia="zh-CN"/>
        </w:rPr>
      </w:pPr>
      <w:r w:rsidRPr="009410DF">
        <w:rPr>
          <w:rFonts w:ascii="微软雅黑" w:eastAsia="微软雅黑" w:hAnsi="微软雅黑"/>
          <w:lang w:eastAsia="zh-CN"/>
        </w:rPr>
        <w:t>教育背景</w:t>
      </w:r>
    </w:p>
    <w:p w14:paraId="1BF96447" w14:textId="77777777" w:rsidR="00AD21DB" w:rsidRPr="009410DF" w:rsidRDefault="009E5171">
      <w:pPr>
        <w:rPr>
          <w:rFonts w:ascii="微软雅黑" w:eastAsia="微软雅黑" w:hAnsi="微软雅黑"/>
          <w:lang w:eastAsia="zh-CN"/>
        </w:rPr>
      </w:pPr>
      <w:r w:rsidRPr="009410DF">
        <w:rPr>
          <w:rFonts w:ascii="微软雅黑" w:eastAsia="微软雅黑" w:hAnsi="微软雅黑"/>
          <w:lang w:eastAsia="zh-CN"/>
        </w:rPr>
        <w:t>2010-2014 北京大学 计算机科学与技术 本科</w:t>
      </w:r>
    </w:p>
    <w:p w14:paraId="4988A7BF" w14:textId="77777777" w:rsidR="00AD21DB" w:rsidRPr="009410DF" w:rsidRDefault="00AD21DB">
      <w:pPr>
        <w:rPr>
          <w:rFonts w:ascii="微软雅黑" w:eastAsia="微软雅黑" w:hAnsi="微软雅黑"/>
          <w:lang w:eastAsia="zh-CN"/>
        </w:rPr>
      </w:pPr>
    </w:p>
    <w:p w14:paraId="1A982DD2" w14:textId="77777777" w:rsidR="00AD21DB" w:rsidRPr="009410DF" w:rsidRDefault="009E5171">
      <w:pPr>
        <w:rPr>
          <w:rFonts w:ascii="微软雅黑" w:eastAsia="微软雅黑" w:hAnsi="微软雅黑"/>
          <w:lang w:eastAsia="zh-CN"/>
        </w:rPr>
      </w:pPr>
      <w:r w:rsidRPr="009410DF">
        <w:rPr>
          <w:rFonts w:ascii="微软雅黑" w:eastAsia="微软雅黑" w:hAnsi="微软雅黑"/>
          <w:lang w:eastAsia="zh-CN"/>
        </w:rPr>
        <w:t>工作经历</w:t>
      </w:r>
    </w:p>
    <w:p w14:paraId="5B228630" w14:textId="77777777" w:rsidR="00AD21DB" w:rsidRPr="009410DF" w:rsidRDefault="009E5171">
      <w:pPr>
        <w:rPr>
          <w:rFonts w:ascii="微软雅黑" w:eastAsia="微软雅黑" w:hAnsi="微软雅黑"/>
          <w:lang w:eastAsia="zh-CN"/>
        </w:rPr>
      </w:pPr>
      <w:r w:rsidRPr="009410DF">
        <w:rPr>
          <w:rFonts w:ascii="微软雅黑" w:eastAsia="微软雅黑" w:hAnsi="微软雅黑"/>
          <w:lang w:eastAsia="zh-CN"/>
        </w:rPr>
        <w:t>2018-至今 某互联网公司 高级工程师</w:t>
      </w:r>
    </w:p>
    <w:p w14:paraId="5682C26B" w14:textId="77777777" w:rsidR="00AD21DB" w:rsidRPr="009410DF" w:rsidRDefault="009E5171">
      <w:pPr>
        <w:rPr>
          <w:rFonts w:ascii="微软雅黑" w:eastAsia="微软雅黑" w:hAnsi="微软雅黑"/>
          <w:lang w:eastAsia="zh-CN"/>
        </w:rPr>
      </w:pPr>
      <w:r w:rsidRPr="009410DF">
        <w:rPr>
          <w:rFonts w:ascii="微软雅黑" w:eastAsia="微软雅黑" w:hAnsi="微软雅黑"/>
          <w:lang w:eastAsia="zh-CN"/>
        </w:rPr>
        <w:t>- 负责核心支付系统架构设计</w:t>
      </w:r>
    </w:p>
    <w:p w14:paraId="71695AAF" w14:textId="77777777" w:rsidR="00AD21DB" w:rsidRPr="009410DF" w:rsidRDefault="009E5171">
      <w:pPr>
        <w:rPr>
          <w:rFonts w:ascii="微软雅黑" w:eastAsia="微软雅黑" w:hAnsi="微软雅黑"/>
          <w:lang w:eastAsia="zh-CN"/>
        </w:rPr>
      </w:pPr>
      <w:r w:rsidRPr="009410DF">
        <w:rPr>
          <w:rFonts w:ascii="微软雅黑" w:eastAsia="微软雅黑" w:hAnsi="微软雅黑"/>
          <w:lang w:eastAsia="zh-CN"/>
        </w:rPr>
        <w:t>- 带领5人团队完成微服务改造</w:t>
      </w:r>
    </w:p>
    <w:p w14:paraId="71C8E747" w14:textId="77777777" w:rsidR="00AD21DB" w:rsidRPr="009410DF" w:rsidRDefault="009E5171">
      <w:pPr>
        <w:rPr>
          <w:rFonts w:ascii="微软雅黑" w:eastAsia="微软雅黑" w:hAnsi="微软雅黑"/>
        </w:rPr>
      </w:pPr>
      <w:r w:rsidRPr="009410DF">
        <w:rPr>
          <w:rFonts w:ascii="微软雅黑" w:eastAsia="微软雅黑" w:hAnsi="微软雅黑"/>
        </w:rPr>
        <w:t>2014-2018 某科技公司 工程师</w:t>
      </w:r>
    </w:p>
    <w:p w14:paraId="435D8ACD" w14:textId="77777777" w:rsidR="00AD21DB" w:rsidRPr="009410DF" w:rsidRDefault="00AD21DB">
      <w:pPr>
        <w:rPr>
          <w:rFonts w:ascii="微软雅黑" w:eastAsia="微软雅黑" w:hAnsi="微软雅黑"/>
        </w:rPr>
      </w:pPr>
    </w:p>
    <w:p w14:paraId="76A2A59F" w14:textId="77777777" w:rsidR="00AD21DB" w:rsidRPr="009410DF" w:rsidRDefault="009E5171">
      <w:pPr>
        <w:rPr>
          <w:rFonts w:ascii="微软雅黑" w:eastAsia="微软雅黑" w:hAnsi="微软雅黑"/>
        </w:rPr>
      </w:pPr>
      <w:r w:rsidRPr="009410DF">
        <w:rPr>
          <w:rFonts w:ascii="微软雅黑" w:eastAsia="微软雅黑" w:hAnsi="微软雅黑"/>
        </w:rPr>
        <w:t>技能：Python, Java, K8s, Docker</w:t>
      </w:r>
    </w:p>
    <w:sectPr w:rsidR="00AD21DB" w:rsidRPr="009410D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40191" w14:textId="77777777" w:rsidR="0047346E" w:rsidRDefault="0047346E" w:rsidP="00E17D3A">
      <w:pPr>
        <w:spacing w:after="0" w:line="240" w:lineRule="auto"/>
      </w:pPr>
      <w:r>
        <w:separator/>
      </w:r>
    </w:p>
  </w:endnote>
  <w:endnote w:type="continuationSeparator" w:id="0">
    <w:p w14:paraId="08FF0892" w14:textId="77777777" w:rsidR="0047346E" w:rsidRDefault="0047346E" w:rsidP="00E17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99474" w14:textId="77777777" w:rsidR="0047346E" w:rsidRDefault="0047346E" w:rsidP="00E17D3A">
      <w:pPr>
        <w:spacing w:after="0" w:line="240" w:lineRule="auto"/>
      </w:pPr>
      <w:r>
        <w:separator/>
      </w:r>
    </w:p>
  </w:footnote>
  <w:footnote w:type="continuationSeparator" w:id="0">
    <w:p w14:paraId="1F0CB052" w14:textId="77777777" w:rsidR="0047346E" w:rsidRDefault="0047346E" w:rsidP="00E17D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7346E"/>
    <w:rsid w:val="009410DF"/>
    <w:rsid w:val="009E5171"/>
    <w:rsid w:val="00AA1D8D"/>
    <w:rsid w:val="00AD21DB"/>
    <w:rsid w:val="00B41118"/>
    <w:rsid w:val="00B47730"/>
    <w:rsid w:val="00CB0664"/>
    <w:rsid w:val="00E17D3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AD0352D"/>
  <w14:defaultImageDpi w14:val="300"/>
  <w15:docId w15:val="{0ECB43E5-F5AE-41FC-95AA-327D888A1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gongsiyi</cp:lastModifiedBy>
  <cp:revision>4</cp:revision>
  <dcterms:created xsi:type="dcterms:W3CDTF">2013-12-23T23:15:00Z</dcterms:created>
  <dcterms:modified xsi:type="dcterms:W3CDTF">2026-07-07T02:43:00Z</dcterms:modified>
  <cp:category/>
</cp:coreProperties>
</file>