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5C50B" w14:textId="009D1D6D" w:rsidR="005A1A99" w:rsidRPr="00C4367D" w:rsidRDefault="00421591">
      <w:pPr>
        <w:pStyle w:val="aa"/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李</w:t>
      </w:r>
      <w:r w:rsidR="00662D28">
        <w:rPr>
          <w:rFonts w:ascii="微软雅黑" w:eastAsia="微软雅黑" w:hAnsi="微软雅黑" w:hint="eastAsia"/>
          <w:lang w:eastAsia="zh-CN"/>
        </w:rPr>
        <w:t>四</w:t>
      </w:r>
      <w:r w:rsidRPr="00C4367D">
        <w:rPr>
          <w:rFonts w:ascii="微软雅黑" w:eastAsia="微软雅黑" w:hAnsi="微软雅黑"/>
          <w:lang w:eastAsia="zh-CN"/>
        </w:rPr>
        <w:t xml:space="preserve"> - 产品经理简历</w:t>
      </w:r>
    </w:p>
    <w:p w14:paraId="1534EBD3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个人简介</w:t>
      </w:r>
    </w:p>
    <w:p w14:paraId="2A47B34D" w14:textId="63181928" w:rsidR="005A1A99" w:rsidRPr="00C4367D" w:rsidRDefault="00421591">
      <w:pPr>
        <w:rPr>
          <w:rFonts w:ascii="微软雅黑" w:eastAsia="微软雅黑" w:hAnsi="微软雅黑"/>
        </w:rPr>
      </w:pPr>
      <w:r w:rsidRPr="00C4367D">
        <w:rPr>
          <w:rFonts w:ascii="微软雅黑" w:eastAsia="微软雅黑" w:hAnsi="微软雅黑"/>
        </w:rPr>
        <w:t>姓名：李</w:t>
      </w:r>
      <w:r w:rsidR="00662D28">
        <w:rPr>
          <w:rFonts w:ascii="微软雅黑" w:eastAsia="微软雅黑" w:hAnsi="微软雅黑" w:hint="eastAsia"/>
          <w:lang w:eastAsia="zh-CN"/>
        </w:rPr>
        <w:t>四</w:t>
      </w:r>
    </w:p>
    <w:p w14:paraId="1BB66CEA" w14:textId="4496E263" w:rsidR="005A1A99" w:rsidRPr="00C4367D" w:rsidRDefault="00421591">
      <w:pPr>
        <w:rPr>
          <w:rFonts w:ascii="微软雅黑" w:eastAsia="微软雅黑" w:hAnsi="微软雅黑"/>
        </w:rPr>
      </w:pPr>
      <w:r w:rsidRPr="00C4367D">
        <w:rPr>
          <w:rFonts w:ascii="微软雅黑" w:eastAsia="微软雅黑" w:hAnsi="微软雅黑"/>
        </w:rPr>
        <w:t>邮箱：li</w:t>
      </w:r>
      <w:r w:rsidR="0044414B">
        <w:rPr>
          <w:rFonts w:ascii="微软雅黑" w:eastAsia="微软雅黑" w:hAnsi="微软雅黑" w:hint="eastAsia"/>
          <w:lang w:eastAsia="zh-CN"/>
        </w:rPr>
        <w:t>si</w:t>
      </w:r>
      <w:r w:rsidRPr="00C4367D">
        <w:rPr>
          <w:rFonts w:ascii="微软雅黑" w:eastAsia="微软雅黑" w:hAnsi="微软雅黑"/>
        </w:rPr>
        <w:t>@email.com</w:t>
      </w:r>
    </w:p>
    <w:p w14:paraId="407CFB9D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电话：13800002222</w:t>
      </w:r>
    </w:p>
    <w:p w14:paraId="15CD8F21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求职意向：高级产品经理</w:t>
      </w:r>
    </w:p>
    <w:p w14:paraId="09F89758" w14:textId="77777777" w:rsidR="005A1A99" w:rsidRPr="00C4367D" w:rsidRDefault="005A1A99">
      <w:pPr>
        <w:rPr>
          <w:rFonts w:ascii="微软雅黑" w:eastAsia="微软雅黑" w:hAnsi="微软雅黑"/>
          <w:lang w:eastAsia="zh-CN"/>
        </w:rPr>
      </w:pPr>
    </w:p>
    <w:p w14:paraId="20D2C0D8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教育背景</w:t>
      </w:r>
    </w:p>
    <w:p w14:paraId="503CE8F2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2012-2016 清华大学 工业工程 本科</w:t>
      </w:r>
    </w:p>
    <w:p w14:paraId="4BC17AE2" w14:textId="77777777" w:rsidR="005A1A99" w:rsidRPr="00C4367D" w:rsidRDefault="005A1A99">
      <w:pPr>
        <w:rPr>
          <w:rFonts w:ascii="微软雅黑" w:eastAsia="微软雅黑" w:hAnsi="微软雅黑"/>
          <w:lang w:eastAsia="zh-CN"/>
        </w:rPr>
      </w:pPr>
    </w:p>
    <w:p w14:paraId="58940A50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工作经历</w:t>
      </w:r>
    </w:p>
    <w:p w14:paraId="425C9394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2020-至今 某电商平台 高级产品经理</w:t>
      </w:r>
    </w:p>
    <w:p w14:paraId="7496598C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- 主导APP改版，DAU提升40%</w:t>
      </w:r>
    </w:p>
    <w:p w14:paraId="46F64652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- 负责供应链产品线</w:t>
      </w:r>
    </w:p>
    <w:p w14:paraId="70F4985E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2016-2020 某创业公司 产品经理</w:t>
      </w:r>
    </w:p>
    <w:p w14:paraId="72865385" w14:textId="77777777" w:rsidR="005A1A99" w:rsidRPr="00C4367D" w:rsidRDefault="005A1A99">
      <w:pPr>
        <w:rPr>
          <w:rFonts w:ascii="微软雅黑" w:eastAsia="微软雅黑" w:hAnsi="微软雅黑"/>
          <w:lang w:eastAsia="zh-CN"/>
        </w:rPr>
      </w:pPr>
    </w:p>
    <w:p w14:paraId="263EFB72" w14:textId="77777777" w:rsidR="005A1A99" w:rsidRPr="00C4367D" w:rsidRDefault="00421591">
      <w:pPr>
        <w:rPr>
          <w:rFonts w:ascii="微软雅黑" w:eastAsia="微软雅黑" w:hAnsi="微软雅黑"/>
          <w:lang w:eastAsia="zh-CN"/>
        </w:rPr>
      </w:pPr>
      <w:r w:rsidRPr="00C4367D">
        <w:rPr>
          <w:rFonts w:ascii="微软雅黑" w:eastAsia="微软雅黑" w:hAnsi="微软雅黑"/>
          <w:lang w:eastAsia="zh-CN"/>
        </w:rPr>
        <w:t>技能：Axure, SQL, 数据分析</w:t>
      </w:r>
    </w:p>
    <w:sectPr w:rsidR="005A1A99" w:rsidRPr="00C4367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6B2F4" w14:textId="77777777" w:rsidR="00863392" w:rsidRDefault="00863392" w:rsidP="00745714">
      <w:pPr>
        <w:spacing w:after="0" w:line="240" w:lineRule="auto"/>
      </w:pPr>
      <w:r>
        <w:separator/>
      </w:r>
    </w:p>
  </w:endnote>
  <w:endnote w:type="continuationSeparator" w:id="0">
    <w:p w14:paraId="102C8047" w14:textId="77777777" w:rsidR="00863392" w:rsidRDefault="00863392" w:rsidP="0074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F8141" w14:textId="77777777" w:rsidR="00863392" w:rsidRDefault="00863392" w:rsidP="00745714">
      <w:pPr>
        <w:spacing w:after="0" w:line="240" w:lineRule="auto"/>
      </w:pPr>
      <w:r>
        <w:separator/>
      </w:r>
    </w:p>
  </w:footnote>
  <w:footnote w:type="continuationSeparator" w:id="0">
    <w:p w14:paraId="6AD86008" w14:textId="77777777" w:rsidR="00863392" w:rsidRDefault="00863392" w:rsidP="00745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29C8"/>
    <w:rsid w:val="0015074B"/>
    <w:rsid w:val="0029639D"/>
    <w:rsid w:val="00326F90"/>
    <w:rsid w:val="00421591"/>
    <w:rsid w:val="0044414B"/>
    <w:rsid w:val="005A1A99"/>
    <w:rsid w:val="00662D28"/>
    <w:rsid w:val="00745714"/>
    <w:rsid w:val="00863392"/>
    <w:rsid w:val="00AA1D8D"/>
    <w:rsid w:val="00B47730"/>
    <w:rsid w:val="00C4367D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582D0B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5</cp:revision>
  <dcterms:created xsi:type="dcterms:W3CDTF">2013-12-23T23:15:00Z</dcterms:created>
  <dcterms:modified xsi:type="dcterms:W3CDTF">2026-07-07T02:44:00Z</dcterms:modified>
  <cp:category/>
</cp:coreProperties>
</file>