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DF968" w14:textId="77777777" w:rsidR="009D6DD1" w:rsidRPr="004C3E81" w:rsidRDefault="00D04BBD">
      <w:pPr>
        <w:pStyle w:val="aa"/>
        <w:rPr>
          <w:rFonts w:ascii="微软雅黑" w:eastAsia="微软雅黑" w:hAnsi="微软雅黑"/>
          <w:lang w:eastAsia="zh-CN"/>
        </w:rPr>
      </w:pPr>
      <w:r w:rsidRPr="004C3E81">
        <w:rPr>
          <w:rFonts w:ascii="微软雅黑" w:eastAsia="微软雅黑" w:hAnsi="微软雅黑"/>
          <w:lang w:eastAsia="zh-CN"/>
        </w:rPr>
        <w:t>发票号</w:t>
      </w:r>
      <w:r w:rsidRPr="004C3E81">
        <w:rPr>
          <w:rFonts w:ascii="微软雅黑" w:eastAsia="微软雅黑" w:hAnsi="微软雅黑"/>
          <w:lang w:eastAsia="zh-CN"/>
        </w:rPr>
        <w:t>:20240512</w:t>
      </w:r>
    </w:p>
    <w:p w14:paraId="0245E73F" w14:textId="77777777" w:rsidR="009D6DD1" w:rsidRPr="004C3E81" w:rsidRDefault="00D04BBD">
      <w:pPr>
        <w:rPr>
          <w:rFonts w:ascii="微软雅黑" w:eastAsia="微软雅黑" w:hAnsi="微软雅黑"/>
          <w:lang w:eastAsia="zh-CN"/>
        </w:rPr>
      </w:pPr>
      <w:r w:rsidRPr="004C3E81">
        <w:rPr>
          <w:rFonts w:ascii="微软雅黑" w:eastAsia="微软雅黑" w:hAnsi="微软雅黑"/>
          <w:lang w:eastAsia="zh-CN"/>
        </w:rPr>
        <w:t>电子发票</w:t>
      </w:r>
    </w:p>
    <w:p w14:paraId="4EC514E8" w14:textId="77777777" w:rsidR="009D6DD1" w:rsidRPr="004C3E81" w:rsidRDefault="00D04BBD">
      <w:pPr>
        <w:rPr>
          <w:rFonts w:ascii="微软雅黑" w:eastAsia="微软雅黑" w:hAnsi="微软雅黑"/>
          <w:lang w:eastAsia="zh-CN"/>
        </w:rPr>
      </w:pPr>
      <w:r w:rsidRPr="004C3E81">
        <w:rPr>
          <w:rFonts w:ascii="微软雅黑" w:eastAsia="微软雅黑" w:hAnsi="微软雅黑"/>
          <w:lang w:eastAsia="zh-CN"/>
        </w:rPr>
        <w:t>发票代码：</w:t>
      </w:r>
      <w:r w:rsidRPr="004C3E81">
        <w:rPr>
          <w:rFonts w:ascii="微软雅黑" w:eastAsia="微软雅黑" w:hAnsi="微软雅黑"/>
          <w:lang w:eastAsia="zh-CN"/>
        </w:rPr>
        <w:t>4400202310</w:t>
      </w:r>
    </w:p>
    <w:p w14:paraId="79BFEAE3" w14:textId="77777777" w:rsidR="009D6DD1" w:rsidRPr="004C3E81" w:rsidRDefault="00D04BBD">
      <w:pPr>
        <w:rPr>
          <w:rFonts w:ascii="微软雅黑" w:eastAsia="微软雅黑" w:hAnsi="微软雅黑"/>
          <w:lang w:eastAsia="zh-CN"/>
        </w:rPr>
      </w:pPr>
      <w:r w:rsidRPr="004C3E81">
        <w:rPr>
          <w:rFonts w:ascii="微软雅黑" w:eastAsia="微软雅黑" w:hAnsi="微软雅黑"/>
          <w:lang w:eastAsia="zh-CN"/>
        </w:rPr>
        <w:t>发票号码：</w:t>
      </w:r>
      <w:r w:rsidRPr="004C3E81">
        <w:rPr>
          <w:rFonts w:ascii="微软雅黑" w:eastAsia="微软雅黑" w:hAnsi="微软雅黑"/>
          <w:lang w:eastAsia="zh-CN"/>
        </w:rPr>
        <w:t>20240512</w:t>
      </w:r>
    </w:p>
    <w:p w14:paraId="52A2F8CE" w14:textId="77777777" w:rsidR="009D6DD1" w:rsidRPr="004C3E81" w:rsidRDefault="00D04BBD">
      <w:pPr>
        <w:rPr>
          <w:rFonts w:ascii="微软雅黑" w:eastAsia="微软雅黑" w:hAnsi="微软雅黑"/>
          <w:lang w:eastAsia="zh-CN"/>
        </w:rPr>
      </w:pPr>
      <w:r w:rsidRPr="004C3E81">
        <w:rPr>
          <w:rFonts w:ascii="微软雅黑" w:eastAsia="微软雅黑" w:hAnsi="微软雅黑"/>
          <w:lang w:eastAsia="zh-CN"/>
        </w:rPr>
        <w:t>开票日期：</w:t>
      </w:r>
      <w:r w:rsidRPr="004C3E81">
        <w:rPr>
          <w:rFonts w:ascii="微软雅黑" w:eastAsia="微软雅黑" w:hAnsi="微软雅黑"/>
          <w:lang w:eastAsia="zh-CN"/>
        </w:rPr>
        <w:t>2024</w:t>
      </w:r>
      <w:r w:rsidRPr="004C3E81">
        <w:rPr>
          <w:rFonts w:ascii="微软雅黑" w:eastAsia="微软雅黑" w:hAnsi="微软雅黑"/>
          <w:lang w:eastAsia="zh-CN"/>
        </w:rPr>
        <w:t>年</w:t>
      </w:r>
      <w:r w:rsidRPr="004C3E81">
        <w:rPr>
          <w:rFonts w:ascii="微软雅黑" w:eastAsia="微软雅黑" w:hAnsi="微软雅黑"/>
          <w:lang w:eastAsia="zh-CN"/>
        </w:rPr>
        <w:t>3</w:t>
      </w:r>
      <w:r w:rsidRPr="004C3E81">
        <w:rPr>
          <w:rFonts w:ascii="微软雅黑" w:eastAsia="微软雅黑" w:hAnsi="微软雅黑"/>
          <w:lang w:eastAsia="zh-CN"/>
        </w:rPr>
        <w:t>月</w:t>
      </w:r>
      <w:r w:rsidRPr="004C3E81">
        <w:rPr>
          <w:rFonts w:ascii="微软雅黑" w:eastAsia="微软雅黑" w:hAnsi="微软雅黑"/>
          <w:lang w:eastAsia="zh-CN"/>
        </w:rPr>
        <w:t>28</w:t>
      </w:r>
      <w:r w:rsidRPr="004C3E81">
        <w:rPr>
          <w:rFonts w:ascii="微软雅黑" w:eastAsia="微软雅黑" w:hAnsi="微软雅黑"/>
          <w:lang w:eastAsia="zh-CN"/>
        </w:rPr>
        <w:t>日</w:t>
      </w:r>
    </w:p>
    <w:p w14:paraId="512FD7DE" w14:textId="77777777" w:rsidR="009D6DD1" w:rsidRPr="004C3E81" w:rsidRDefault="00D04BBD">
      <w:pPr>
        <w:rPr>
          <w:rFonts w:ascii="微软雅黑" w:eastAsia="微软雅黑" w:hAnsi="微软雅黑"/>
          <w:lang w:eastAsia="zh-CN"/>
        </w:rPr>
      </w:pPr>
      <w:r w:rsidRPr="004C3E81">
        <w:rPr>
          <w:rFonts w:ascii="微软雅黑" w:eastAsia="微软雅黑" w:hAnsi="微软雅黑"/>
          <w:lang w:eastAsia="zh-CN"/>
        </w:rPr>
        <w:t>购买方：北京某科技有限公司</w:t>
      </w:r>
    </w:p>
    <w:p w14:paraId="3379421B" w14:textId="77777777" w:rsidR="009D6DD1" w:rsidRPr="004C3E81" w:rsidRDefault="00D04BBD">
      <w:pPr>
        <w:rPr>
          <w:rFonts w:ascii="微软雅黑" w:eastAsia="微软雅黑" w:hAnsi="微软雅黑"/>
          <w:lang w:eastAsia="zh-CN"/>
        </w:rPr>
      </w:pPr>
      <w:r w:rsidRPr="004C3E81">
        <w:rPr>
          <w:rFonts w:ascii="微软雅黑" w:eastAsia="微软雅黑" w:hAnsi="微软雅黑"/>
          <w:lang w:eastAsia="zh-CN"/>
        </w:rPr>
        <w:t>纳税人识别号：</w:t>
      </w:r>
      <w:r w:rsidRPr="004C3E81">
        <w:rPr>
          <w:rFonts w:ascii="微软雅黑" w:eastAsia="微软雅黑" w:hAnsi="微软雅黑"/>
          <w:lang w:eastAsia="zh-CN"/>
        </w:rPr>
        <w:t>91110108XXXXXXXX</w:t>
      </w:r>
    </w:p>
    <w:p w14:paraId="4DE9D336" w14:textId="77777777" w:rsidR="009D6DD1" w:rsidRPr="004C3E81" w:rsidRDefault="00D04BBD">
      <w:pPr>
        <w:rPr>
          <w:rFonts w:ascii="微软雅黑" w:eastAsia="微软雅黑" w:hAnsi="微软雅黑"/>
          <w:lang w:eastAsia="zh-CN"/>
        </w:rPr>
      </w:pPr>
      <w:r w:rsidRPr="004C3E81">
        <w:rPr>
          <w:rFonts w:ascii="微软雅黑" w:eastAsia="微软雅黑" w:hAnsi="微软雅黑"/>
          <w:lang w:eastAsia="zh-CN"/>
        </w:rPr>
        <w:t>货物或应税劳务：技术服务费</w:t>
      </w:r>
    </w:p>
    <w:p w14:paraId="1E588A72" w14:textId="77777777" w:rsidR="009D6DD1" w:rsidRPr="004C3E81" w:rsidRDefault="00D04BBD">
      <w:pPr>
        <w:rPr>
          <w:rFonts w:ascii="微软雅黑" w:eastAsia="微软雅黑" w:hAnsi="微软雅黑"/>
          <w:lang w:eastAsia="zh-CN"/>
        </w:rPr>
      </w:pPr>
      <w:r w:rsidRPr="004C3E81">
        <w:rPr>
          <w:rFonts w:ascii="微软雅黑" w:eastAsia="微软雅黑" w:hAnsi="微软雅黑"/>
          <w:lang w:eastAsia="zh-CN"/>
        </w:rPr>
        <w:t>金额：￥</w:t>
      </w:r>
      <w:r w:rsidRPr="004C3E81">
        <w:rPr>
          <w:rFonts w:ascii="微软雅黑" w:eastAsia="微软雅黑" w:hAnsi="微软雅黑"/>
          <w:lang w:eastAsia="zh-CN"/>
        </w:rPr>
        <w:t>9,433.96</w:t>
      </w:r>
    </w:p>
    <w:p w14:paraId="45C40A5C" w14:textId="77777777" w:rsidR="009D6DD1" w:rsidRPr="004C3E81" w:rsidRDefault="00D04BBD">
      <w:pPr>
        <w:rPr>
          <w:rFonts w:ascii="微软雅黑" w:eastAsia="微软雅黑" w:hAnsi="微软雅黑"/>
          <w:lang w:eastAsia="zh-CN"/>
        </w:rPr>
      </w:pPr>
      <w:r w:rsidRPr="004C3E81">
        <w:rPr>
          <w:rFonts w:ascii="微软雅黑" w:eastAsia="微软雅黑" w:hAnsi="微软雅黑"/>
          <w:lang w:eastAsia="zh-CN"/>
        </w:rPr>
        <w:t>税率：</w:t>
      </w:r>
      <w:r w:rsidRPr="004C3E81">
        <w:rPr>
          <w:rFonts w:ascii="微软雅黑" w:eastAsia="微软雅黑" w:hAnsi="微软雅黑"/>
          <w:lang w:eastAsia="zh-CN"/>
        </w:rPr>
        <w:t>6%</w:t>
      </w:r>
    </w:p>
    <w:p w14:paraId="0CCE4830" w14:textId="77777777" w:rsidR="009D6DD1" w:rsidRPr="004C3E81" w:rsidRDefault="00D04BBD">
      <w:pPr>
        <w:rPr>
          <w:rFonts w:ascii="微软雅黑" w:eastAsia="微软雅黑" w:hAnsi="微软雅黑"/>
          <w:lang w:eastAsia="zh-CN"/>
        </w:rPr>
      </w:pPr>
      <w:r w:rsidRPr="004C3E81">
        <w:rPr>
          <w:rFonts w:ascii="微软雅黑" w:eastAsia="微软雅黑" w:hAnsi="微软雅黑"/>
          <w:lang w:eastAsia="zh-CN"/>
        </w:rPr>
        <w:t>税额：￥</w:t>
      </w:r>
      <w:r w:rsidRPr="004C3E81">
        <w:rPr>
          <w:rFonts w:ascii="微软雅黑" w:eastAsia="微软雅黑" w:hAnsi="微软雅黑"/>
          <w:lang w:eastAsia="zh-CN"/>
        </w:rPr>
        <w:t>566.04</w:t>
      </w:r>
    </w:p>
    <w:p w14:paraId="60B407F7" w14:textId="77777777" w:rsidR="009D6DD1" w:rsidRPr="004C3E81" w:rsidRDefault="00D04BBD">
      <w:pPr>
        <w:rPr>
          <w:rFonts w:ascii="微软雅黑" w:eastAsia="微软雅黑" w:hAnsi="微软雅黑"/>
          <w:lang w:eastAsia="zh-CN"/>
        </w:rPr>
      </w:pPr>
      <w:r w:rsidRPr="004C3E81">
        <w:rPr>
          <w:rFonts w:ascii="微软雅黑" w:eastAsia="微软雅黑" w:hAnsi="微软雅黑"/>
          <w:lang w:eastAsia="zh-CN"/>
        </w:rPr>
        <w:t>价税合计：￥</w:t>
      </w:r>
      <w:r w:rsidRPr="004C3E81">
        <w:rPr>
          <w:rFonts w:ascii="微软雅黑" w:eastAsia="微软雅黑" w:hAnsi="微软雅黑"/>
          <w:lang w:eastAsia="zh-CN"/>
        </w:rPr>
        <w:t>10,000.00</w:t>
      </w:r>
    </w:p>
    <w:p w14:paraId="75A28736" w14:textId="77777777" w:rsidR="009D6DD1" w:rsidRPr="004C3E81" w:rsidRDefault="00D04BBD">
      <w:pPr>
        <w:rPr>
          <w:rFonts w:ascii="微软雅黑" w:eastAsia="微软雅黑" w:hAnsi="微软雅黑"/>
          <w:lang w:eastAsia="zh-CN"/>
        </w:rPr>
      </w:pPr>
      <w:r w:rsidRPr="004C3E81">
        <w:rPr>
          <w:rFonts w:ascii="微软雅黑" w:eastAsia="微软雅黑" w:hAnsi="微软雅黑"/>
          <w:lang w:eastAsia="zh-CN"/>
        </w:rPr>
        <w:t>销售方：上海某咨询有限公司</w:t>
      </w:r>
    </w:p>
    <w:sectPr w:rsidR="009D6DD1" w:rsidRPr="004C3E8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DFCE6" w14:textId="77777777" w:rsidR="00D04BBD" w:rsidRDefault="00D04BBD" w:rsidP="00696B8A">
      <w:pPr>
        <w:spacing w:after="0" w:line="240" w:lineRule="auto"/>
      </w:pPr>
      <w:r>
        <w:separator/>
      </w:r>
    </w:p>
  </w:endnote>
  <w:endnote w:type="continuationSeparator" w:id="0">
    <w:p w14:paraId="741E6BEB" w14:textId="77777777" w:rsidR="00D04BBD" w:rsidRDefault="00D04BBD" w:rsidP="00696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7D531" w14:textId="77777777" w:rsidR="00D04BBD" w:rsidRDefault="00D04BBD" w:rsidP="00696B8A">
      <w:pPr>
        <w:spacing w:after="0" w:line="240" w:lineRule="auto"/>
      </w:pPr>
      <w:r>
        <w:separator/>
      </w:r>
    </w:p>
  </w:footnote>
  <w:footnote w:type="continuationSeparator" w:id="0">
    <w:p w14:paraId="0658183C" w14:textId="77777777" w:rsidR="00D04BBD" w:rsidRDefault="00D04BBD" w:rsidP="00696B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C3E81"/>
    <w:rsid w:val="00696B8A"/>
    <w:rsid w:val="009D6DD1"/>
    <w:rsid w:val="00AA1D8D"/>
    <w:rsid w:val="00B47730"/>
    <w:rsid w:val="00CB0664"/>
    <w:rsid w:val="00D04BB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633D3B0"/>
  <w14:defaultImageDpi w14:val="300"/>
  <w15:docId w15:val="{0ECB43E5-F5AE-41FC-95AA-327D888A1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gongsiyi</cp:lastModifiedBy>
  <cp:revision>3</cp:revision>
  <dcterms:created xsi:type="dcterms:W3CDTF">2013-12-23T23:15:00Z</dcterms:created>
  <dcterms:modified xsi:type="dcterms:W3CDTF">2026-07-07T02:43:00Z</dcterms:modified>
  <cp:category/>
</cp:coreProperties>
</file>