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1827F" w14:textId="7B02215B" w:rsidR="0030384F" w:rsidRPr="00F030CF" w:rsidRDefault="006C0165">
      <w:pPr>
        <w:pStyle w:val="aa"/>
        <w:rPr>
          <w:rFonts w:ascii="微软雅黑" w:eastAsia="微软雅黑" w:hAnsi="微软雅黑"/>
        </w:rPr>
      </w:pPr>
      <w:r w:rsidRPr="00F030CF">
        <w:rPr>
          <w:rFonts w:ascii="微软雅黑" w:eastAsia="微软雅黑" w:hAnsi="微软雅黑"/>
        </w:rPr>
        <w:t>王</w:t>
      </w:r>
      <w:r w:rsidR="00F030CF" w:rsidRPr="00F030CF">
        <w:rPr>
          <w:rFonts w:ascii="微软雅黑" w:eastAsia="微软雅黑" w:hAnsi="微软雅黑" w:hint="eastAsia"/>
          <w:lang w:eastAsia="zh-CN"/>
        </w:rPr>
        <w:t>五</w:t>
      </w:r>
      <w:r w:rsidRPr="00F030CF">
        <w:rPr>
          <w:rFonts w:ascii="微软雅黑" w:eastAsia="微软雅黑" w:hAnsi="微软雅黑"/>
        </w:rPr>
        <w:t xml:space="preserve"> - </w:t>
      </w:r>
      <w:proofErr w:type="spellStart"/>
      <w:r w:rsidRPr="00F030CF">
        <w:rPr>
          <w:rFonts w:ascii="微软雅黑" w:eastAsia="微软雅黑" w:hAnsi="微软雅黑"/>
        </w:rPr>
        <w:t>数据分析师简历</w:t>
      </w:r>
      <w:proofErr w:type="spellEnd"/>
    </w:p>
    <w:p w14:paraId="269824F8" w14:textId="77777777" w:rsidR="0030384F" w:rsidRPr="00F030CF" w:rsidRDefault="006C0165">
      <w:pPr>
        <w:rPr>
          <w:rFonts w:ascii="微软雅黑" w:eastAsia="微软雅黑" w:hAnsi="微软雅黑"/>
        </w:rPr>
      </w:pPr>
      <w:r w:rsidRPr="00F030CF">
        <w:rPr>
          <w:rFonts w:ascii="微软雅黑" w:eastAsia="微软雅黑" w:hAnsi="微软雅黑"/>
        </w:rPr>
        <w:t>个人简介</w:t>
      </w:r>
    </w:p>
    <w:p w14:paraId="35CF07F9" w14:textId="2CFC112E" w:rsidR="0030384F" w:rsidRPr="00F030CF" w:rsidRDefault="006C0165">
      <w:pPr>
        <w:rPr>
          <w:rFonts w:ascii="微软雅黑" w:eastAsia="微软雅黑" w:hAnsi="微软雅黑"/>
        </w:rPr>
      </w:pPr>
      <w:proofErr w:type="spellStart"/>
      <w:r w:rsidRPr="00F030CF">
        <w:rPr>
          <w:rFonts w:ascii="微软雅黑" w:eastAsia="微软雅黑" w:hAnsi="微软雅黑"/>
        </w:rPr>
        <w:t>姓名：王</w:t>
      </w:r>
      <w:proofErr w:type="spellEnd"/>
      <w:r w:rsidR="00F030CF" w:rsidRPr="00F030CF">
        <w:rPr>
          <w:rFonts w:ascii="微软雅黑" w:eastAsia="微软雅黑" w:hAnsi="微软雅黑" w:hint="eastAsia"/>
          <w:lang w:eastAsia="zh-CN"/>
        </w:rPr>
        <w:t>五</w:t>
      </w:r>
    </w:p>
    <w:p w14:paraId="6271B90A" w14:textId="76B0CC25" w:rsidR="0030384F" w:rsidRPr="00F030CF" w:rsidRDefault="006C0165">
      <w:pPr>
        <w:rPr>
          <w:rFonts w:ascii="微软雅黑" w:eastAsia="微软雅黑" w:hAnsi="微软雅黑"/>
        </w:rPr>
      </w:pPr>
      <w:r w:rsidRPr="00F030CF">
        <w:rPr>
          <w:rFonts w:ascii="微软雅黑" w:eastAsia="微软雅黑" w:hAnsi="微软雅黑"/>
        </w:rPr>
        <w:t>邮箱：</w:t>
      </w:r>
      <w:r w:rsidRPr="00F030CF">
        <w:rPr>
          <w:rFonts w:ascii="微软雅黑" w:eastAsia="微软雅黑" w:hAnsi="微软雅黑"/>
        </w:rPr>
        <w:t>wang</w:t>
      </w:r>
      <w:r w:rsidR="00F030CF" w:rsidRPr="00F030CF">
        <w:rPr>
          <w:rFonts w:ascii="微软雅黑" w:eastAsia="微软雅黑" w:hAnsi="微软雅黑" w:hint="eastAsia"/>
          <w:lang w:eastAsia="zh-CN"/>
        </w:rPr>
        <w:t>wu</w:t>
      </w:r>
      <w:r w:rsidRPr="00F030CF">
        <w:rPr>
          <w:rFonts w:ascii="微软雅黑" w:eastAsia="微软雅黑" w:hAnsi="微软雅黑"/>
        </w:rPr>
        <w:t>@email.com</w:t>
      </w:r>
    </w:p>
    <w:p w14:paraId="3FD4AFD1" w14:textId="77777777" w:rsidR="0030384F" w:rsidRPr="00F030CF" w:rsidRDefault="006C0165">
      <w:pPr>
        <w:rPr>
          <w:rFonts w:ascii="微软雅黑" w:eastAsia="微软雅黑" w:hAnsi="微软雅黑"/>
          <w:lang w:eastAsia="zh-CN"/>
        </w:rPr>
      </w:pPr>
      <w:r w:rsidRPr="00F030CF">
        <w:rPr>
          <w:rFonts w:ascii="微软雅黑" w:eastAsia="微软雅黑" w:hAnsi="微软雅黑"/>
          <w:lang w:eastAsia="zh-CN"/>
        </w:rPr>
        <w:t>电话：</w:t>
      </w:r>
      <w:r w:rsidRPr="00F030CF">
        <w:rPr>
          <w:rFonts w:ascii="微软雅黑" w:eastAsia="微软雅黑" w:hAnsi="微软雅黑"/>
          <w:lang w:eastAsia="zh-CN"/>
        </w:rPr>
        <w:t>13800003333</w:t>
      </w:r>
    </w:p>
    <w:p w14:paraId="5D69B014" w14:textId="77777777" w:rsidR="0030384F" w:rsidRPr="00F030CF" w:rsidRDefault="006C0165">
      <w:pPr>
        <w:rPr>
          <w:rFonts w:ascii="微软雅黑" w:eastAsia="微软雅黑" w:hAnsi="微软雅黑"/>
          <w:lang w:eastAsia="zh-CN"/>
        </w:rPr>
      </w:pPr>
      <w:r w:rsidRPr="00F030CF">
        <w:rPr>
          <w:rFonts w:ascii="微软雅黑" w:eastAsia="微软雅黑" w:hAnsi="微软雅黑"/>
          <w:lang w:eastAsia="zh-CN"/>
        </w:rPr>
        <w:t>求职意向：数据分析师</w:t>
      </w:r>
    </w:p>
    <w:p w14:paraId="3A94D039" w14:textId="77777777" w:rsidR="0030384F" w:rsidRPr="00F030CF" w:rsidRDefault="0030384F">
      <w:pPr>
        <w:rPr>
          <w:rFonts w:ascii="微软雅黑" w:eastAsia="微软雅黑" w:hAnsi="微软雅黑"/>
          <w:lang w:eastAsia="zh-CN"/>
        </w:rPr>
      </w:pPr>
    </w:p>
    <w:p w14:paraId="7A04F631" w14:textId="77777777" w:rsidR="0030384F" w:rsidRPr="00F030CF" w:rsidRDefault="006C0165">
      <w:pPr>
        <w:rPr>
          <w:rFonts w:ascii="微软雅黑" w:eastAsia="微软雅黑" w:hAnsi="微软雅黑"/>
          <w:lang w:eastAsia="zh-CN"/>
        </w:rPr>
      </w:pPr>
      <w:r w:rsidRPr="00F030CF">
        <w:rPr>
          <w:rFonts w:ascii="微软雅黑" w:eastAsia="微软雅黑" w:hAnsi="微软雅黑"/>
          <w:lang w:eastAsia="zh-CN"/>
        </w:rPr>
        <w:t>教育背景</w:t>
      </w:r>
    </w:p>
    <w:p w14:paraId="2B65ADB0" w14:textId="77777777" w:rsidR="0030384F" w:rsidRPr="00F030CF" w:rsidRDefault="006C0165">
      <w:pPr>
        <w:rPr>
          <w:rFonts w:ascii="微软雅黑" w:eastAsia="微软雅黑" w:hAnsi="微软雅黑"/>
          <w:lang w:eastAsia="zh-CN"/>
        </w:rPr>
      </w:pPr>
      <w:r w:rsidRPr="00F030CF">
        <w:rPr>
          <w:rFonts w:ascii="微软雅黑" w:eastAsia="微软雅黑" w:hAnsi="微软雅黑"/>
          <w:lang w:eastAsia="zh-CN"/>
        </w:rPr>
        <w:t xml:space="preserve">2014-2018 </w:t>
      </w:r>
      <w:r w:rsidRPr="00F030CF">
        <w:rPr>
          <w:rFonts w:ascii="微软雅黑" w:eastAsia="微软雅黑" w:hAnsi="微软雅黑"/>
          <w:lang w:eastAsia="zh-CN"/>
        </w:rPr>
        <w:t>复旦大学</w:t>
      </w:r>
      <w:r w:rsidRPr="00F030CF">
        <w:rPr>
          <w:rFonts w:ascii="微软雅黑" w:eastAsia="微软雅黑" w:hAnsi="微软雅黑"/>
          <w:lang w:eastAsia="zh-CN"/>
        </w:rPr>
        <w:t xml:space="preserve"> </w:t>
      </w:r>
      <w:r w:rsidRPr="00F030CF">
        <w:rPr>
          <w:rFonts w:ascii="微软雅黑" w:eastAsia="微软雅黑" w:hAnsi="微软雅黑"/>
          <w:lang w:eastAsia="zh-CN"/>
        </w:rPr>
        <w:t>统计学</w:t>
      </w:r>
      <w:r w:rsidRPr="00F030CF">
        <w:rPr>
          <w:rFonts w:ascii="微软雅黑" w:eastAsia="微软雅黑" w:hAnsi="微软雅黑"/>
          <w:lang w:eastAsia="zh-CN"/>
        </w:rPr>
        <w:t xml:space="preserve"> </w:t>
      </w:r>
      <w:r w:rsidRPr="00F030CF">
        <w:rPr>
          <w:rFonts w:ascii="微软雅黑" w:eastAsia="微软雅黑" w:hAnsi="微软雅黑"/>
          <w:lang w:eastAsia="zh-CN"/>
        </w:rPr>
        <w:t>本科</w:t>
      </w:r>
    </w:p>
    <w:p w14:paraId="76C50463" w14:textId="77777777" w:rsidR="0030384F" w:rsidRPr="00F030CF" w:rsidRDefault="0030384F">
      <w:pPr>
        <w:rPr>
          <w:rFonts w:ascii="微软雅黑" w:eastAsia="微软雅黑" w:hAnsi="微软雅黑"/>
          <w:lang w:eastAsia="zh-CN"/>
        </w:rPr>
      </w:pPr>
    </w:p>
    <w:p w14:paraId="7F4646CB" w14:textId="77777777" w:rsidR="0030384F" w:rsidRPr="00F030CF" w:rsidRDefault="006C0165">
      <w:pPr>
        <w:rPr>
          <w:rFonts w:ascii="微软雅黑" w:eastAsia="微软雅黑" w:hAnsi="微软雅黑"/>
          <w:lang w:eastAsia="zh-CN"/>
        </w:rPr>
      </w:pPr>
      <w:r w:rsidRPr="00F030CF">
        <w:rPr>
          <w:rFonts w:ascii="微软雅黑" w:eastAsia="微软雅黑" w:hAnsi="微软雅黑"/>
          <w:lang w:eastAsia="zh-CN"/>
        </w:rPr>
        <w:t>工作经历</w:t>
      </w:r>
    </w:p>
    <w:p w14:paraId="4616CB43" w14:textId="77777777" w:rsidR="0030384F" w:rsidRPr="00F030CF" w:rsidRDefault="006C0165">
      <w:pPr>
        <w:rPr>
          <w:rFonts w:ascii="微软雅黑" w:eastAsia="微软雅黑" w:hAnsi="微软雅黑"/>
          <w:lang w:eastAsia="zh-CN"/>
        </w:rPr>
      </w:pPr>
      <w:r w:rsidRPr="00F030CF">
        <w:rPr>
          <w:rFonts w:ascii="微软雅黑" w:eastAsia="微软雅黑" w:hAnsi="微软雅黑"/>
          <w:lang w:eastAsia="zh-CN"/>
        </w:rPr>
        <w:t>2021-</w:t>
      </w:r>
      <w:r w:rsidRPr="00F030CF">
        <w:rPr>
          <w:rFonts w:ascii="微软雅黑" w:eastAsia="微软雅黑" w:hAnsi="微软雅黑"/>
          <w:lang w:eastAsia="zh-CN"/>
        </w:rPr>
        <w:t>至今</w:t>
      </w:r>
      <w:r w:rsidRPr="00F030CF">
        <w:rPr>
          <w:rFonts w:ascii="微软雅黑" w:eastAsia="微软雅黑" w:hAnsi="微软雅黑"/>
          <w:lang w:eastAsia="zh-CN"/>
        </w:rPr>
        <w:t xml:space="preserve"> </w:t>
      </w:r>
      <w:r w:rsidRPr="00F030CF">
        <w:rPr>
          <w:rFonts w:ascii="微软雅黑" w:eastAsia="微软雅黑" w:hAnsi="微软雅黑"/>
          <w:lang w:eastAsia="zh-CN"/>
        </w:rPr>
        <w:t>某金融公司</w:t>
      </w:r>
      <w:r w:rsidRPr="00F030CF">
        <w:rPr>
          <w:rFonts w:ascii="微软雅黑" w:eastAsia="微软雅黑" w:hAnsi="微软雅黑"/>
          <w:lang w:eastAsia="zh-CN"/>
        </w:rPr>
        <w:t xml:space="preserve"> </w:t>
      </w:r>
      <w:r w:rsidRPr="00F030CF">
        <w:rPr>
          <w:rFonts w:ascii="微软雅黑" w:eastAsia="微软雅黑" w:hAnsi="微软雅黑"/>
          <w:lang w:eastAsia="zh-CN"/>
        </w:rPr>
        <w:t>数据分析师</w:t>
      </w:r>
    </w:p>
    <w:p w14:paraId="7380AA5F" w14:textId="77777777" w:rsidR="0030384F" w:rsidRPr="00F030CF" w:rsidRDefault="006C0165">
      <w:pPr>
        <w:rPr>
          <w:rFonts w:ascii="微软雅黑" w:eastAsia="微软雅黑" w:hAnsi="微软雅黑"/>
          <w:lang w:eastAsia="zh-CN"/>
        </w:rPr>
      </w:pPr>
      <w:r w:rsidRPr="00F030CF">
        <w:rPr>
          <w:rFonts w:ascii="微软雅黑" w:eastAsia="微软雅黑" w:hAnsi="微软雅黑"/>
          <w:lang w:eastAsia="zh-CN"/>
        </w:rPr>
        <w:t xml:space="preserve">- </w:t>
      </w:r>
      <w:r w:rsidRPr="00F030CF">
        <w:rPr>
          <w:rFonts w:ascii="微软雅黑" w:eastAsia="微软雅黑" w:hAnsi="微软雅黑"/>
          <w:lang w:eastAsia="zh-CN"/>
        </w:rPr>
        <w:t>构建用户画像模型，精准营销</w:t>
      </w:r>
      <w:r w:rsidRPr="00F030CF">
        <w:rPr>
          <w:rFonts w:ascii="微软雅黑" w:eastAsia="微软雅黑" w:hAnsi="微软雅黑"/>
          <w:lang w:eastAsia="zh-CN"/>
        </w:rPr>
        <w:t>ROI</w:t>
      </w:r>
      <w:r w:rsidRPr="00F030CF">
        <w:rPr>
          <w:rFonts w:ascii="微软雅黑" w:eastAsia="微软雅黑" w:hAnsi="微软雅黑"/>
          <w:lang w:eastAsia="zh-CN"/>
        </w:rPr>
        <w:t>提升</w:t>
      </w:r>
      <w:r w:rsidRPr="00F030CF">
        <w:rPr>
          <w:rFonts w:ascii="微软雅黑" w:eastAsia="微软雅黑" w:hAnsi="微软雅黑"/>
          <w:lang w:eastAsia="zh-CN"/>
        </w:rPr>
        <w:t>25%</w:t>
      </w:r>
    </w:p>
    <w:p w14:paraId="2A14E0F8" w14:textId="77777777" w:rsidR="0030384F" w:rsidRPr="00F030CF" w:rsidRDefault="006C0165">
      <w:pPr>
        <w:rPr>
          <w:rFonts w:ascii="微软雅黑" w:eastAsia="微软雅黑" w:hAnsi="微软雅黑"/>
          <w:lang w:eastAsia="zh-CN"/>
        </w:rPr>
      </w:pPr>
      <w:r w:rsidRPr="00F030CF">
        <w:rPr>
          <w:rFonts w:ascii="微软雅黑" w:eastAsia="微软雅黑" w:hAnsi="微软雅黑"/>
          <w:lang w:eastAsia="zh-CN"/>
        </w:rPr>
        <w:t xml:space="preserve">- </w:t>
      </w:r>
      <w:r w:rsidRPr="00F030CF">
        <w:rPr>
          <w:rFonts w:ascii="微软雅黑" w:eastAsia="微软雅黑" w:hAnsi="微软雅黑"/>
          <w:lang w:eastAsia="zh-CN"/>
        </w:rPr>
        <w:t>负责月度经营数据看板</w:t>
      </w:r>
    </w:p>
    <w:p w14:paraId="7E0757A4" w14:textId="77777777" w:rsidR="0030384F" w:rsidRPr="00F030CF" w:rsidRDefault="006C0165">
      <w:pPr>
        <w:rPr>
          <w:rFonts w:ascii="微软雅黑" w:eastAsia="微软雅黑" w:hAnsi="微软雅黑"/>
          <w:lang w:eastAsia="zh-CN"/>
        </w:rPr>
      </w:pPr>
      <w:r w:rsidRPr="00F030CF">
        <w:rPr>
          <w:rFonts w:ascii="微软雅黑" w:eastAsia="微软雅黑" w:hAnsi="微软雅黑"/>
          <w:lang w:eastAsia="zh-CN"/>
        </w:rPr>
        <w:t xml:space="preserve">2018-2021 </w:t>
      </w:r>
      <w:r w:rsidRPr="00F030CF">
        <w:rPr>
          <w:rFonts w:ascii="微软雅黑" w:eastAsia="微软雅黑" w:hAnsi="微软雅黑"/>
          <w:lang w:eastAsia="zh-CN"/>
        </w:rPr>
        <w:t>某咨询公司</w:t>
      </w:r>
      <w:r w:rsidRPr="00F030CF">
        <w:rPr>
          <w:rFonts w:ascii="微软雅黑" w:eastAsia="微软雅黑" w:hAnsi="微软雅黑"/>
          <w:lang w:eastAsia="zh-CN"/>
        </w:rPr>
        <w:t xml:space="preserve"> </w:t>
      </w:r>
      <w:r w:rsidRPr="00F030CF">
        <w:rPr>
          <w:rFonts w:ascii="微软雅黑" w:eastAsia="微软雅黑" w:hAnsi="微软雅黑"/>
          <w:lang w:eastAsia="zh-CN"/>
        </w:rPr>
        <w:t>初级分析师</w:t>
      </w:r>
    </w:p>
    <w:p w14:paraId="7ABA2EB4" w14:textId="77777777" w:rsidR="0030384F" w:rsidRPr="00F030CF" w:rsidRDefault="0030384F">
      <w:pPr>
        <w:rPr>
          <w:rFonts w:ascii="微软雅黑" w:eastAsia="微软雅黑" w:hAnsi="微软雅黑"/>
          <w:lang w:eastAsia="zh-CN"/>
        </w:rPr>
      </w:pPr>
    </w:p>
    <w:p w14:paraId="539EA09B" w14:textId="77777777" w:rsidR="0030384F" w:rsidRPr="00F030CF" w:rsidRDefault="006C0165">
      <w:pPr>
        <w:rPr>
          <w:rFonts w:ascii="微软雅黑" w:eastAsia="微软雅黑" w:hAnsi="微软雅黑"/>
        </w:rPr>
      </w:pPr>
      <w:proofErr w:type="spellStart"/>
      <w:r w:rsidRPr="00F030CF">
        <w:rPr>
          <w:rFonts w:ascii="微软雅黑" w:eastAsia="微软雅黑" w:hAnsi="微软雅黑"/>
        </w:rPr>
        <w:t>技能：</w:t>
      </w:r>
      <w:r w:rsidRPr="00F030CF">
        <w:rPr>
          <w:rFonts w:ascii="微软雅黑" w:eastAsia="微软雅黑" w:hAnsi="微软雅黑"/>
        </w:rPr>
        <w:t>Python</w:t>
      </w:r>
      <w:proofErr w:type="spellEnd"/>
      <w:r w:rsidRPr="00F030CF">
        <w:rPr>
          <w:rFonts w:ascii="微软雅黑" w:eastAsia="微软雅黑" w:hAnsi="微软雅黑"/>
        </w:rPr>
        <w:t>, R, Tableau, SQL</w:t>
      </w:r>
    </w:p>
    <w:sectPr w:rsidR="0030384F" w:rsidRPr="00F030C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C149" w14:textId="77777777" w:rsidR="006C0165" w:rsidRDefault="006C0165" w:rsidP="00F030CF">
      <w:pPr>
        <w:spacing w:after="0" w:line="240" w:lineRule="auto"/>
      </w:pPr>
      <w:r>
        <w:separator/>
      </w:r>
    </w:p>
  </w:endnote>
  <w:endnote w:type="continuationSeparator" w:id="0">
    <w:p w14:paraId="3CA6DB1A" w14:textId="77777777" w:rsidR="006C0165" w:rsidRDefault="006C0165" w:rsidP="00F0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3459E" w14:textId="77777777" w:rsidR="006C0165" w:rsidRDefault="006C0165" w:rsidP="00F030CF">
      <w:pPr>
        <w:spacing w:after="0" w:line="240" w:lineRule="auto"/>
      </w:pPr>
      <w:r>
        <w:separator/>
      </w:r>
    </w:p>
  </w:footnote>
  <w:footnote w:type="continuationSeparator" w:id="0">
    <w:p w14:paraId="6B7D3F8A" w14:textId="77777777" w:rsidR="006C0165" w:rsidRDefault="006C0165" w:rsidP="00F0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0384F"/>
    <w:rsid w:val="00326F90"/>
    <w:rsid w:val="006C0165"/>
    <w:rsid w:val="00AA1D8D"/>
    <w:rsid w:val="00B47730"/>
    <w:rsid w:val="00CB0664"/>
    <w:rsid w:val="00F030C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527ACB"/>
  <w14:defaultImageDpi w14:val="300"/>
  <w15:docId w15:val="{0ECB43E5-F5AE-41FC-95AA-327D888A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gongsiyi</cp:lastModifiedBy>
  <cp:revision>2</cp:revision>
  <dcterms:created xsi:type="dcterms:W3CDTF">2013-12-23T23:15:00Z</dcterms:created>
  <dcterms:modified xsi:type="dcterms:W3CDTF">2026-07-07T02:45:00Z</dcterms:modified>
  <cp:category/>
</cp:coreProperties>
</file>