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E310D" w14:textId="77777777" w:rsidR="00A4028B" w:rsidRPr="00D57A5E" w:rsidRDefault="00176CDE">
      <w:pPr>
        <w:pStyle w:val="aa"/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发票号</w:t>
      </w:r>
      <w:r w:rsidRPr="00D57A5E">
        <w:rPr>
          <w:rFonts w:ascii="微软雅黑" w:eastAsia="微软雅黑" w:hAnsi="微软雅黑"/>
          <w:lang w:eastAsia="zh-CN"/>
        </w:rPr>
        <w:t>:20240389</w:t>
      </w:r>
    </w:p>
    <w:p w14:paraId="79ECBA87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电子发票</w:t>
      </w:r>
    </w:p>
    <w:p w14:paraId="09BCC229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发票代码：</w:t>
      </w:r>
      <w:r w:rsidRPr="00D57A5E">
        <w:rPr>
          <w:rFonts w:ascii="微软雅黑" w:eastAsia="微软雅黑" w:hAnsi="微软雅黑"/>
          <w:lang w:eastAsia="zh-CN"/>
        </w:rPr>
        <w:t>1100202220</w:t>
      </w:r>
    </w:p>
    <w:p w14:paraId="29714EC7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发票号码：</w:t>
      </w:r>
      <w:r w:rsidRPr="00D57A5E">
        <w:rPr>
          <w:rFonts w:ascii="微软雅黑" w:eastAsia="微软雅黑" w:hAnsi="微软雅黑"/>
          <w:lang w:eastAsia="zh-CN"/>
        </w:rPr>
        <w:t>20240389</w:t>
      </w:r>
    </w:p>
    <w:p w14:paraId="7AE7DE63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开票日期：</w:t>
      </w:r>
      <w:r w:rsidRPr="00D57A5E">
        <w:rPr>
          <w:rFonts w:ascii="微软雅黑" w:eastAsia="微软雅黑" w:hAnsi="微软雅黑"/>
          <w:lang w:eastAsia="zh-CN"/>
        </w:rPr>
        <w:t>2024</w:t>
      </w:r>
      <w:r w:rsidRPr="00D57A5E">
        <w:rPr>
          <w:rFonts w:ascii="微软雅黑" w:eastAsia="微软雅黑" w:hAnsi="微软雅黑"/>
          <w:lang w:eastAsia="zh-CN"/>
        </w:rPr>
        <w:t>年</w:t>
      </w:r>
      <w:r w:rsidRPr="00D57A5E">
        <w:rPr>
          <w:rFonts w:ascii="微软雅黑" w:eastAsia="微软雅黑" w:hAnsi="微软雅黑"/>
          <w:lang w:eastAsia="zh-CN"/>
        </w:rPr>
        <w:t>3</w:t>
      </w:r>
      <w:r w:rsidRPr="00D57A5E">
        <w:rPr>
          <w:rFonts w:ascii="微软雅黑" w:eastAsia="微软雅黑" w:hAnsi="微软雅黑"/>
          <w:lang w:eastAsia="zh-CN"/>
        </w:rPr>
        <w:t>月</w:t>
      </w:r>
      <w:r w:rsidRPr="00D57A5E">
        <w:rPr>
          <w:rFonts w:ascii="微软雅黑" w:eastAsia="微软雅黑" w:hAnsi="微软雅黑"/>
          <w:lang w:eastAsia="zh-CN"/>
        </w:rPr>
        <w:t>5</w:t>
      </w:r>
      <w:r w:rsidRPr="00D57A5E">
        <w:rPr>
          <w:rFonts w:ascii="微软雅黑" w:eastAsia="微软雅黑" w:hAnsi="微软雅黑"/>
          <w:lang w:eastAsia="zh-CN"/>
        </w:rPr>
        <w:t>日</w:t>
      </w:r>
    </w:p>
    <w:p w14:paraId="2C4B81B7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购买方：北京某科技有限公司</w:t>
      </w:r>
    </w:p>
    <w:p w14:paraId="67BC05CC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纳税人识别号：</w:t>
      </w:r>
      <w:r w:rsidRPr="00D57A5E">
        <w:rPr>
          <w:rFonts w:ascii="微软雅黑" w:eastAsia="微软雅黑" w:hAnsi="微软雅黑"/>
          <w:lang w:eastAsia="zh-CN"/>
        </w:rPr>
        <w:t>91110108XXXXXXXX</w:t>
      </w:r>
    </w:p>
    <w:p w14:paraId="3337456B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货物或应税劳务：差旅住宿费</w:t>
      </w:r>
    </w:p>
    <w:p w14:paraId="6A6ED955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金额：￥</w:t>
      </w:r>
      <w:r w:rsidRPr="00D57A5E">
        <w:rPr>
          <w:rFonts w:ascii="微软雅黑" w:eastAsia="微软雅黑" w:hAnsi="微软雅黑"/>
          <w:lang w:eastAsia="zh-CN"/>
        </w:rPr>
        <w:t>754.72</w:t>
      </w:r>
    </w:p>
    <w:p w14:paraId="39948C50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税率：</w:t>
      </w:r>
      <w:r w:rsidRPr="00D57A5E">
        <w:rPr>
          <w:rFonts w:ascii="微软雅黑" w:eastAsia="微软雅黑" w:hAnsi="微软雅黑"/>
          <w:lang w:eastAsia="zh-CN"/>
        </w:rPr>
        <w:t>6%</w:t>
      </w:r>
    </w:p>
    <w:p w14:paraId="12D7AB43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税额：￥</w:t>
      </w:r>
      <w:r w:rsidRPr="00D57A5E">
        <w:rPr>
          <w:rFonts w:ascii="微软雅黑" w:eastAsia="微软雅黑" w:hAnsi="微软雅黑"/>
          <w:lang w:eastAsia="zh-CN"/>
        </w:rPr>
        <w:t>45.28</w:t>
      </w:r>
    </w:p>
    <w:p w14:paraId="76D1E6C7" w14:textId="77777777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价税合计：￥</w:t>
      </w:r>
      <w:r w:rsidRPr="00D57A5E">
        <w:rPr>
          <w:rFonts w:ascii="微软雅黑" w:eastAsia="微软雅黑" w:hAnsi="微软雅黑"/>
          <w:lang w:eastAsia="zh-CN"/>
        </w:rPr>
        <w:t>800.00</w:t>
      </w:r>
    </w:p>
    <w:p w14:paraId="6D8F5E65" w14:textId="7DF9E648" w:rsidR="00A4028B" w:rsidRPr="00D57A5E" w:rsidRDefault="00176CDE">
      <w:pPr>
        <w:rPr>
          <w:rFonts w:ascii="微软雅黑" w:eastAsia="微软雅黑" w:hAnsi="微软雅黑"/>
          <w:lang w:eastAsia="zh-CN"/>
        </w:rPr>
      </w:pPr>
      <w:r w:rsidRPr="00D57A5E">
        <w:rPr>
          <w:rFonts w:ascii="微软雅黑" w:eastAsia="微软雅黑" w:hAnsi="微软雅黑"/>
          <w:lang w:eastAsia="zh-CN"/>
        </w:rPr>
        <w:t>销售方：</w:t>
      </w:r>
      <w:r w:rsidR="00D57A5E">
        <w:rPr>
          <w:rFonts w:ascii="微软雅黑" w:eastAsia="微软雅黑" w:hAnsi="微软雅黑" w:hint="eastAsia"/>
          <w:lang w:eastAsia="zh-CN"/>
        </w:rPr>
        <w:t>某</w:t>
      </w:r>
      <w:r w:rsidRPr="00D57A5E">
        <w:rPr>
          <w:rFonts w:ascii="微软雅黑" w:eastAsia="微软雅黑" w:hAnsi="微软雅黑"/>
          <w:lang w:eastAsia="zh-CN"/>
        </w:rPr>
        <w:t>酒店连锁有限公司</w:t>
      </w:r>
    </w:p>
    <w:sectPr w:rsidR="00A4028B" w:rsidRPr="00D57A5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1A0F2" w14:textId="77777777" w:rsidR="00176CDE" w:rsidRDefault="00176CDE" w:rsidP="00D57A5E">
      <w:pPr>
        <w:spacing w:after="0" w:line="240" w:lineRule="auto"/>
      </w:pPr>
      <w:r>
        <w:separator/>
      </w:r>
    </w:p>
  </w:endnote>
  <w:endnote w:type="continuationSeparator" w:id="0">
    <w:p w14:paraId="2C9CF20E" w14:textId="77777777" w:rsidR="00176CDE" w:rsidRDefault="00176CDE" w:rsidP="00D5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F7FAE" w14:textId="77777777" w:rsidR="00176CDE" w:rsidRDefault="00176CDE" w:rsidP="00D57A5E">
      <w:pPr>
        <w:spacing w:after="0" w:line="240" w:lineRule="auto"/>
      </w:pPr>
      <w:r>
        <w:separator/>
      </w:r>
    </w:p>
  </w:footnote>
  <w:footnote w:type="continuationSeparator" w:id="0">
    <w:p w14:paraId="3506204B" w14:textId="77777777" w:rsidR="00176CDE" w:rsidRDefault="00176CDE" w:rsidP="00D57A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76CDE"/>
    <w:rsid w:val="0029639D"/>
    <w:rsid w:val="00326F90"/>
    <w:rsid w:val="00A4028B"/>
    <w:rsid w:val="00AA1D8D"/>
    <w:rsid w:val="00B47730"/>
    <w:rsid w:val="00CB0664"/>
    <w:rsid w:val="00D57A5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876834E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2</cp:revision>
  <dcterms:created xsi:type="dcterms:W3CDTF">2013-12-23T23:15:00Z</dcterms:created>
  <dcterms:modified xsi:type="dcterms:W3CDTF">2026-07-07T02:46:00Z</dcterms:modified>
  <cp:category/>
</cp:coreProperties>
</file>