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C4179" w14:textId="77777777" w:rsidR="002D5743" w:rsidRPr="001049CE" w:rsidRDefault="00AD3074">
      <w:pPr>
        <w:pStyle w:val="aa"/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发票号</w:t>
      </w:r>
      <w:r w:rsidRPr="001049CE">
        <w:rPr>
          <w:rFonts w:ascii="微软雅黑" w:eastAsia="微软雅黑" w:hAnsi="微软雅黑"/>
          <w:lang w:eastAsia="zh-CN"/>
        </w:rPr>
        <w:t>:20240001</w:t>
      </w:r>
    </w:p>
    <w:p w14:paraId="59787A86" w14:textId="77777777" w:rsidR="002D5743" w:rsidRPr="001049CE" w:rsidRDefault="00AD3074">
      <w:pPr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电子发票</w:t>
      </w:r>
    </w:p>
    <w:p w14:paraId="7E015B86" w14:textId="77777777" w:rsidR="002D5743" w:rsidRPr="001049CE" w:rsidRDefault="00AD3074">
      <w:pPr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发票代码：</w:t>
      </w:r>
      <w:r w:rsidRPr="001049CE">
        <w:rPr>
          <w:rFonts w:ascii="微软雅黑" w:eastAsia="微软雅黑" w:hAnsi="微软雅黑"/>
          <w:lang w:eastAsia="zh-CN"/>
        </w:rPr>
        <w:t>3200202430</w:t>
      </w:r>
    </w:p>
    <w:p w14:paraId="15211367" w14:textId="77777777" w:rsidR="002D5743" w:rsidRPr="001049CE" w:rsidRDefault="00AD3074">
      <w:pPr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发票号码：</w:t>
      </w:r>
      <w:r w:rsidRPr="001049CE">
        <w:rPr>
          <w:rFonts w:ascii="微软雅黑" w:eastAsia="微软雅黑" w:hAnsi="微软雅黑"/>
          <w:lang w:eastAsia="zh-CN"/>
        </w:rPr>
        <w:t>20240001</w:t>
      </w:r>
    </w:p>
    <w:p w14:paraId="30F2034D" w14:textId="77777777" w:rsidR="002D5743" w:rsidRPr="001049CE" w:rsidRDefault="00AD3074">
      <w:pPr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开票日期：</w:t>
      </w:r>
      <w:r w:rsidRPr="001049CE">
        <w:rPr>
          <w:rFonts w:ascii="微软雅黑" w:eastAsia="微软雅黑" w:hAnsi="微软雅黑"/>
          <w:lang w:eastAsia="zh-CN"/>
        </w:rPr>
        <w:t>2024</w:t>
      </w:r>
      <w:r w:rsidRPr="001049CE">
        <w:rPr>
          <w:rFonts w:ascii="微软雅黑" w:eastAsia="微软雅黑" w:hAnsi="微软雅黑"/>
          <w:lang w:eastAsia="zh-CN"/>
        </w:rPr>
        <w:t>年</w:t>
      </w:r>
      <w:r w:rsidRPr="001049CE">
        <w:rPr>
          <w:rFonts w:ascii="微软雅黑" w:eastAsia="微软雅黑" w:hAnsi="微软雅黑"/>
          <w:lang w:eastAsia="zh-CN"/>
        </w:rPr>
        <w:t>1</w:t>
      </w:r>
      <w:r w:rsidRPr="001049CE">
        <w:rPr>
          <w:rFonts w:ascii="微软雅黑" w:eastAsia="微软雅黑" w:hAnsi="微软雅黑"/>
          <w:lang w:eastAsia="zh-CN"/>
        </w:rPr>
        <w:t>月</w:t>
      </w:r>
      <w:r w:rsidRPr="001049CE">
        <w:rPr>
          <w:rFonts w:ascii="微软雅黑" w:eastAsia="微软雅黑" w:hAnsi="微软雅黑"/>
          <w:lang w:eastAsia="zh-CN"/>
        </w:rPr>
        <w:t>15</w:t>
      </w:r>
      <w:r w:rsidRPr="001049CE">
        <w:rPr>
          <w:rFonts w:ascii="微软雅黑" w:eastAsia="微软雅黑" w:hAnsi="微软雅黑"/>
          <w:lang w:eastAsia="zh-CN"/>
        </w:rPr>
        <w:t>日</w:t>
      </w:r>
    </w:p>
    <w:p w14:paraId="4F75733E" w14:textId="77777777" w:rsidR="002D5743" w:rsidRPr="001049CE" w:rsidRDefault="00AD3074">
      <w:pPr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购买方：北京某科技有限公司</w:t>
      </w:r>
    </w:p>
    <w:p w14:paraId="67D2FC4B" w14:textId="77777777" w:rsidR="002D5743" w:rsidRPr="001049CE" w:rsidRDefault="00AD3074">
      <w:pPr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纳税人识别号：</w:t>
      </w:r>
      <w:r w:rsidRPr="001049CE">
        <w:rPr>
          <w:rFonts w:ascii="微软雅黑" w:eastAsia="微软雅黑" w:hAnsi="微软雅黑"/>
          <w:lang w:eastAsia="zh-CN"/>
        </w:rPr>
        <w:t>91110108XXXXXXXX</w:t>
      </w:r>
    </w:p>
    <w:p w14:paraId="2425C33B" w14:textId="77777777" w:rsidR="002D5743" w:rsidRPr="001049CE" w:rsidRDefault="00AD3074">
      <w:pPr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货物或应税劳务：云服务器费用</w:t>
      </w:r>
    </w:p>
    <w:p w14:paraId="57BF7D2F" w14:textId="77777777" w:rsidR="002D5743" w:rsidRPr="001049CE" w:rsidRDefault="00AD3074">
      <w:pPr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金额：￥</w:t>
      </w:r>
      <w:r w:rsidRPr="001049CE">
        <w:rPr>
          <w:rFonts w:ascii="微软雅黑" w:eastAsia="微软雅黑" w:hAnsi="微软雅黑"/>
          <w:lang w:eastAsia="zh-CN"/>
        </w:rPr>
        <w:t>4,672.90</w:t>
      </w:r>
    </w:p>
    <w:p w14:paraId="68324A3D" w14:textId="77777777" w:rsidR="002D5743" w:rsidRPr="001049CE" w:rsidRDefault="00AD3074">
      <w:pPr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税率：</w:t>
      </w:r>
      <w:r w:rsidRPr="001049CE">
        <w:rPr>
          <w:rFonts w:ascii="微软雅黑" w:eastAsia="微软雅黑" w:hAnsi="微软雅黑"/>
          <w:lang w:eastAsia="zh-CN"/>
        </w:rPr>
        <w:t>6%</w:t>
      </w:r>
    </w:p>
    <w:p w14:paraId="6C570204" w14:textId="77777777" w:rsidR="002D5743" w:rsidRPr="001049CE" w:rsidRDefault="00AD3074">
      <w:pPr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税额：￥</w:t>
      </w:r>
      <w:r w:rsidRPr="001049CE">
        <w:rPr>
          <w:rFonts w:ascii="微软雅黑" w:eastAsia="微软雅黑" w:hAnsi="微软雅黑"/>
          <w:lang w:eastAsia="zh-CN"/>
        </w:rPr>
        <w:t>280.37</w:t>
      </w:r>
    </w:p>
    <w:p w14:paraId="60F536F5" w14:textId="77777777" w:rsidR="002D5743" w:rsidRPr="001049CE" w:rsidRDefault="00AD3074">
      <w:pPr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价税合计：￥</w:t>
      </w:r>
      <w:r w:rsidRPr="001049CE">
        <w:rPr>
          <w:rFonts w:ascii="微软雅黑" w:eastAsia="微软雅黑" w:hAnsi="微软雅黑"/>
          <w:lang w:eastAsia="zh-CN"/>
        </w:rPr>
        <w:t>4,953.27</w:t>
      </w:r>
    </w:p>
    <w:p w14:paraId="3A4A373C" w14:textId="74CC7AB0" w:rsidR="002D5743" w:rsidRPr="001049CE" w:rsidRDefault="00AD3074">
      <w:pPr>
        <w:rPr>
          <w:rFonts w:ascii="微软雅黑" w:eastAsia="微软雅黑" w:hAnsi="微软雅黑"/>
          <w:lang w:eastAsia="zh-CN"/>
        </w:rPr>
      </w:pPr>
      <w:r w:rsidRPr="001049CE">
        <w:rPr>
          <w:rFonts w:ascii="微软雅黑" w:eastAsia="微软雅黑" w:hAnsi="微软雅黑"/>
          <w:lang w:eastAsia="zh-CN"/>
        </w:rPr>
        <w:t>销售方：</w:t>
      </w:r>
      <w:proofErr w:type="gramStart"/>
      <w:r w:rsidR="001049CE">
        <w:rPr>
          <w:rFonts w:ascii="微软雅黑" w:eastAsia="微软雅黑" w:hAnsi="微软雅黑" w:hint="eastAsia"/>
          <w:lang w:eastAsia="zh-CN"/>
        </w:rPr>
        <w:t>某</w:t>
      </w:r>
      <w:r w:rsidRPr="001049CE">
        <w:rPr>
          <w:rFonts w:ascii="微软雅黑" w:eastAsia="微软雅黑" w:hAnsi="微软雅黑"/>
          <w:lang w:eastAsia="zh-CN"/>
        </w:rPr>
        <w:t>云计算</w:t>
      </w:r>
      <w:proofErr w:type="gramEnd"/>
      <w:r w:rsidRPr="001049CE">
        <w:rPr>
          <w:rFonts w:ascii="微软雅黑" w:eastAsia="微软雅黑" w:hAnsi="微软雅黑"/>
          <w:lang w:eastAsia="zh-CN"/>
        </w:rPr>
        <w:t>有限公司</w:t>
      </w:r>
    </w:p>
    <w:sectPr w:rsidR="002D5743" w:rsidRPr="001049C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EE742" w14:textId="77777777" w:rsidR="00AD3074" w:rsidRDefault="00AD3074" w:rsidP="001049CE">
      <w:pPr>
        <w:spacing w:after="0" w:line="240" w:lineRule="auto"/>
      </w:pPr>
      <w:r>
        <w:separator/>
      </w:r>
    </w:p>
  </w:endnote>
  <w:endnote w:type="continuationSeparator" w:id="0">
    <w:p w14:paraId="4642E742" w14:textId="77777777" w:rsidR="00AD3074" w:rsidRDefault="00AD3074" w:rsidP="0010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57745" w14:textId="77777777" w:rsidR="00AD3074" w:rsidRDefault="00AD3074" w:rsidP="001049CE">
      <w:pPr>
        <w:spacing w:after="0" w:line="240" w:lineRule="auto"/>
      </w:pPr>
      <w:r>
        <w:separator/>
      </w:r>
    </w:p>
  </w:footnote>
  <w:footnote w:type="continuationSeparator" w:id="0">
    <w:p w14:paraId="33C7FDB1" w14:textId="77777777" w:rsidR="00AD3074" w:rsidRDefault="00AD3074" w:rsidP="00104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49CE"/>
    <w:rsid w:val="0015074B"/>
    <w:rsid w:val="0029639D"/>
    <w:rsid w:val="002D5743"/>
    <w:rsid w:val="00326F90"/>
    <w:rsid w:val="00AA1D8D"/>
    <w:rsid w:val="00AD3074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44DA53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2</cp:revision>
  <dcterms:created xsi:type="dcterms:W3CDTF">2013-12-23T23:15:00Z</dcterms:created>
  <dcterms:modified xsi:type="dcterms:W3CDTF">2026-07-07T02:46:00Z</dcterms:modified>
  <cp:category/>
</cp:coreProperties>
</file>